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92000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694815cf-492f-440d-93e7-b47390348c58" w:id="1"/>
      <w:r>
        <w:rPr>
          <w:rFonts w:ascii="Times New Roman" w:hAnsi="Times New Roman"/>
          <w:b/>
          <w:i w:val="false"/>
          <w:color w:val="000000"/>
          <w:sz w:val="28"/>
        </w:rPr>
        <w:t>Министерство образования и спорта Республики Карелия</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cc400770-307d-4b40-adaa-396407dad0f1" w:id="2"/>
      <w:r>
        <w:rPr>
          <w:rFonts w:ascii="Times New Roman" w:hAnsi="Times New Roman"/>
          <w:b/>
          <w:i w:val="false"/>
          <w:color w:val="000000"/>
          <w:sz w:val="28"/>
        </w:rPr>
        <w:t>Администрация ПГО</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МОУ «Средняя школа № 10 имени А.С.Пушкина»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Бацей С.П.</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агвуста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Педагогическом Совете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Пепитаев И.Б.</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154</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авугста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131633)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0e4910b2-0dc6-4979-98e9-d24adea8d423" w:id="3"/>
      <w:r>
        <w:rPr>
          <w:rFonts w:ascii="Times New Roman" w:hAnsi="Times New Roman"/>
          <w:b/>
          <w:i w:val="false"/>
          <w:color w:val="000000"/>
          <w:sz w:val="28"/>
        </w:rPr>
        <w:t>Петрозаводск</w:t>
      </w:r>
      <w:bookmarkEnd w:id="3"/>
      <w:r>
        <w:rPr>
          <w:rFonts w:ascii="Times New Roman" w:hAnsi="Times New Roman"/>
          <w:b/>
          <w:i w:val="false"/>
          <w:color w:val="000000"/>
          <w:sz w:val="28"/>
        </w:rPr>
        <w:t xml:space="preserve">‌ </w:t>
      </w:r>
      <w:bookmarkStart w:name="b7017331-7b65-4d10-acfe-a97fbc67345a"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920000" w:id="5"/>
    <w:p>
      <w:pPr>
        <w:sectPr>
          <w:pgSz w:w="11906" w:h="16383" w:orient="portrait"/>
        </w:sectPr>
      </w:pPr>
    </w:p>
    <w:bookmarkEnd w:id="5"/>
    <w:bookmarkEnd w:id="0"/>
    <w:bookmarkStart w:name="block-920004"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b w:val="false"/>
          <w:i w:val="false"/>
          <w:color w:val="ff0000"/>
          <w:sz w:val="28"/>
        </w:rPr>
        <w:t>.</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132 часа (из них </w:t>
      </w:r>
      <w:r>
        <w:rPr>
          <w:rFonts w:ascii="Times New Roman" w:hAnsi="Times New Roman"/>
          <w:b w:val="false"/>
          <w:i w:val="false"/>
          <w:color w:val="000000"/>
          <w:sz w:val="28"/>
        </w:rPr>
        <w:t>‌</w:t>
      </w:r>
      <w:bookmarkStart w:name="ddec985a-8145-4835-94dd-4cab4866d4ad" w:id="7"/>
      <w:r>
        <w:rPr>
          <w:rFonts w:ascii="Times New Roman" w:hAnsi="Times New Roman"/>
          <w:b w:val="false"/>
          <w:i w:val="false"/>
          <w:color w:val="000000"/>
          <w:sz w:val="28"/>
        </w:rPr>
        <w:t>не менее 80 часов</w:t>
      </w:r>
      <w:bookmarkEnd w:id="7"/>
      <w:r>
        <w:rPr>
          <w:rFonts w:ascii="Times New Roman" w:hAnsi="Times New Roman"/>
          <w:b w:val="false"/>
          <w:i w:val="false"/>
          <w:color w:val="000000"/>
          <w:sz w:val="28"/>
        </w:rPr>
        <w:t>‌</w:t>
      </w:r>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920004" w:id="8"/>
    <w:p>
      <w:pPr>
        <w:sectPr>
          <w:pgSz w:w="11906" w:h="16383" w:orient="portrait"/>
        </w:sectPr>
      </w:pPr>
    </w:p>
    <w:bookmarkEnd w:id="8"/>
    <w:bookmarkEnd w:id="6"/>
    <w:bookmarkStart w:name="block-920001" w:id="9"/>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3"/>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3"/>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3"/>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3"/>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4"/>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4"/>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4"/>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5"/>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6"/>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6"/>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7"/>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7"/>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7"/>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8"/>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8"/>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8"/>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8"/>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8"/>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8"/>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9"/>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9"/>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9"/>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9"/>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9"/>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9"/>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10"/>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10"/>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10"/>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10"/>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10"/>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10"/>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11"/>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11"/>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11"/>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11"/>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11"/>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11"/>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11"/>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11"/>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12"/>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12"/>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13"/>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13"/>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14"/>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14"/>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14"/>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14"/>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15"/>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15"/>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1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15"/>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15"/>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15"/>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15"/>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1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15"/>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1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15"/>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15"/>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1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15"/>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15"/>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16"/>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1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16"/>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1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16"/>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1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1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16"/>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1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16"/>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1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16"/>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16"/>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16"/>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16"/>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16"/>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1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16"/>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17"/>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1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1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1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1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1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1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17"/>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17"/>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1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1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1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17"/>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17"/>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17"/>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17"/>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1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17"/>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1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1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17"/>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18"/>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18"/>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18"/>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18"/>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18"/>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18"/>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18"/>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18"/>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18"/>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18"/>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18"/>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18"/>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18"/>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18"/>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18"/>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18"/>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18"/>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18"/>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18"/>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18"/>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18"/>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18"/>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w:t>
      </w:r>
    </w:p>
    <w:bookmarkStart w:name="block-920001" w:id="10"/>
    <w:p>
      <w:pPr>
        <w:sectPr>
          <w:pgSz w:w="11906" w:h="16383" w:orient="portrait"/>
        </w:sectPr>
      </w:pPr>
    </w:p>
    <w:bookmarkEnd w:id="10"/>
    <w:bookmarkEnd w:id="9"/>
    <w:bookmarkStart w:name="block-920002" w:id="11"/>
    <w:p>
      <w:pPr>
        <w:spacing w:before="0" w:after="0" w:line="264"/>
        <w:ind w:left="120"/>
        <w:jc w:val="both"/>
      </w:pPr>
      <w:r>
        <w:rPr>
          <w:rFonts w:ascii="Calibri" w:hAnsi="Calibri"/>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2"/>
      <w:hyperlink w:anchor="_ftn1">
        <w:r>
          <w:rPr>
            <w:rFonts w:ascii="Times New Roman" w:hAnsi="Times New Roman"/>
            <w:b/>
            <w:i w:val="false"/>
            <w:color w:val="0000ff"/>
            <w:sz w:val="24"/>
            <w:u w:val="single"/>
          </w:rPr>
          <w:t/>
        </w:r>
        <w:r>
          <w:rPr>
            <w:rFonts w:ascii="Times New Roman" w:hAnsi="Times New Roman"/>
            <w:b/>
            <w:i w:val="false"/>
            <w:color w:val="0000ff"/>
            <w:sz w:val="24"/>
          </w:rPr>
          <w:t>[1]</w:t>
        </w:r>
      </w:hyperlink>
      <w:bookmarkEnd w:id="12"/>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3c6557ae-d295-4af1-a85d-0fdc296e52d0" w:id="13"/>
      <w:r>
        <w:rPr>
          <w:rFonts w:ascii="Times New Roman" w:hAnsi="Times New Roman"/>
          <w:b w:val="false"/>
          <w:i w:val="false"/>
          <w:color w:val="000000"/>
          <w:sz w:val="28"/>
        </w:rPr>
        <w:t>и другие (по выбору).</w:t>
      </w:r>
      <w:bookmarkEnd w:id="13"/>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r>
        <w:rPr>
          <w:rFonts w:ascii="Times New Roman" w:hAnsi="Times New Roman"/>
          <w:b w:val="false"/>
          <w:i w:val="false"/>
          <w:color w:val="000000"/>
          <w:sz w:val="28"/>
        </w:rPr>
        <w:t>‌</w:t>
      </w:r>
      <w:bookmarkStart w:name="ca7d65a8-67a1-48ad-b9f5-4c964ecb554d" w:id="14"/>
      <w:r>
        <w:rPr>
          <w:rFonts w:ascii="Times New Roman" w:hAnsi="Times New Roman"/>
          <w:b w:val="false"/>
          <w:i w:val="false"/>
          <w:color w:val="000000"/>
          <w:sz w:val="28"/>
        </w:rPr>
        <w:t>и другие (по выбору).</w:t>
      </w:r>
      <w:bookmarkEnd w:id="1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r>
        <w:rPr>
          <w:rFonts w:ascii="Times New Roman" w:hAnsi="Times New Roman"/>
          <w:b w:val="false"/>
          <w:i w:val="false"/>
          <w:color w:val="000000"/>
          <w:sz w:val="28"/>
        </w:rPr>
        <w:t>‌</w:t>
      </w:r>
      <w:bookmarkStart w:name="66727995-ccb9-483c-ab87-338e562062bf" w:id="15"/>
      <w:r>
        <w:rPr>
          <w:rFonts w:ascii="Times New Roman" w:hAnsi="Times New Roman"/>
          <w:b w:val="false"/>
          <w:i w:val="false"/>
          <w:color w:val="000000"/>
          <w:sz w:val="28"/>
        </w:rPr>
        <w:t>и другие.</w:t>
      </w:r>
      <w:bookmarkEnd w:id="1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r>
        <w:rPr>
          <w:rFonts w:ascii="Times New Roman" w:hAnsi="Times New Roman"/>
          <w:b w:val="false"/>
          <w:i w:val="false"/>
          <w:color w:val="000000"/>
          <w:sz w:val="28"/>
        </w:rPr>
        <w:t>‌</w:t>
      </w:r>
      <w:bookmarkStart w:name="e46fa320-3923-4d10-a9b9-62c8e2f571cd" w:id="16"/>
      <w:r>
        <w:rPr>
          <w:rFonts w:ascii="Times New Roman" w:hAnsi="Times New Roman"/>
          <w:b w:val="false"/>
          <w:i w:val="false"/>
          <w:color w:val="000000"/>
          <w:sz w:val="28"/>
        </w:rPr>
        <w:t>и др.</w:t>
      </w:r>
      <w:bookmarkEnd w:id="16"/>
      <w:r>
        <w:rPr>
          <w:rFonts w:ascii="Times New Roman" w:hAnsi="Times New Roman"/>
          <w:b w:val="false"/>
          <w:i w:val="false"/>
          <w:color w:val="000000"/>
          <w:sz w:val="28"/>
        </w:rPr>
        <w:t>‌</w:t>
      </w:r>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r>
        <w:rPr>
          <w:rFonts w:ascii="Times New Roman" w:hAnsi="Times New Roman"/>
          <w:b w:val="false"/>
          <w:i w:val="false"/>
          <w:color w:val="000000"/>
          <w:sz w:val="28"/>
        </w:rPr>
        <w:t>‌</w:t>
      </w:r>
      <w:bookmarkStart w:name="63596e71-5bd8-419a-90ca-6aed494cac88" w:id="17"/>
      <w:r>
        <w:rPr>
          <w:rFonts w:ascii="Times New Roman" w:hAnsi="Times New Roman"/>
          <w:b w:val="false"/>
          <w:i w:val="false"/>
          <w:color w:val="000000"/>
          <w:sz w:val="28"/>
        </w:rPr>
        <w:t>и другие (по выбору).</w:t>
      </w:r>
      <w:bookmarkEnd w:id="1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12713f49-ef73-4ff6-b09f-5cc4c35dfca4" w:id="18"/>
      <w:r>
        <w:rPr>
          <w:rFonts w:ascii="Times New Roman" w:hAnsi="Times New Roman"/>
          <w:b w:val="false"/>
          <w:i w:val="false"/>
          <w:color w:val="333333"/>
          <w:sz w:val="28"/>
        </w:rPr>
        <w:t>и другие (по выбору).</w:t>
      </w:r>
      <w:bookmarkEnd w:id="18"/>
      <w:r>
        <w:rPr>
          <w:rFonts w:ascii="Times New Roman" w:hAnsi="Times New Roman"/>
          <w:b w:val="false"/>
          <w:i w:val="false"/>
          <w:color w:val="333333"/>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19"/>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19"/>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19"/>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19"/>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19"/>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20"/>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21"/>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21"/>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21"/>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21"/>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21"/>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22"/>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22"/>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22"/>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3"/>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23"/>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r>
        <w:rPr>
          <w:rFonts w:ascii="Times New Roman" w:hAnsi="Times New Roman"/>
          <w:b w:val="false"/>
          <w:i w:val="false"/>
          <w:color w:val="000000"/>
          <w:sz w:val="28"/>
        </w:rPr>
        <w:t>‌</w:t>
      </w:r>
      <w:bookmarkStart w:name="ed982dc1-4f41-4e50-8468-d935ee87e24a" w:id="19"/>
      <w:r>
        <w:rPr>
          <w:rFonts w:ascii="Times New Roman" w:hAnsi="Times New Roman"/>
          <w:b w:val="false"/>
          <w:i w:val="false"/>
          <w:color w:val="000000"/>
          <w:sz w:val="28"/>
        </w:rPr>
        <w:t>и др.</w:t>
      </w:r>
      <w:bookmarkEnd w:id="19"/>
      <w:r>
        <w:rPr>
          <w:rFonts w:ascii="Times New Roman" w:hAnsi="Times New Roman"/>
          <w:b w:val="false"/>
          <w:i w:val="false"/>
          <w:color w:val="000000"/>
          <w:sz w:val="28"/>
        </w:rPr>
        <w:t>‌</w:t>
      </w:r>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r>
        <w:rPr>
          <w:rFonts w:ascii="Times New Roman" w:hAnsi="Times New Roman"/>
          <w:b w:val="false"/>
          <w:i w:val="false"/>
          <w:color w:val="000000"/>
          <w:sz w:val="28"/>
        </w:rPr>
        <w:t>‌</w:t>
      </w:r>
      <w:bookmarkStart w:name="1298bf26-b436-4fc1-84b0-9ebe666f1df3" w:id="20"/>
      <w:r>
        <w:rPr>
          <w:rFonts w:ascii="Times New Roman" w:hAnsi="Times New Roman"/>
          <w:b w:val="false"/>
          <w:i w:val="false"/>
          <w:color w:val="000000"/>
          <w:sz w:val="28"/>
        </w:rPr>
        <w:t>и др.</w:t>
      </w:r>
      <w:bookmarkEnd w:id="2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r>
        <w:rPr>
          <w:rFonts w:ascii="Times New Roman" w:hAnsi="Times New Roman"/>
          <w:b w:val="false"/>
          <w:i w:val="false"/>
          <w:color w:val="000000"/>
          <w:sz w:val="28"/>
        </w:rPr>
        <w:t>‌</w:t>
      </w:r>
      <w:bookmarkStart w:name="962cdfcc-893b-46af-892f-e7c6efd8159d" w:id="21"/>
      <w:r>
        <w:rPr>
          <w:rFonts w:ascii="Times New Roman" w:hAnsi="Times New Roman"/>
          <w:b w:val="false"/>
          <w:i w:val="false"/>
          <w:color w:val="000000"/>
          <w:sz w:val="28"/>
        </w:rPr>
        <w:t>и другие (по выбору)</w:t>
      </w:r>
      <w:bookmarkEnd w:id="21"/>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r>
        <w:rPr>
          <w:rFonts w:ascii="Times New Roman" w:hAnsi="Times New Roman"/>
          <w:b w:val="false"/>
          <w:i w:val="false"/>
          <w:color w:val="000000"/>
          <w:sz w:val="28"/>
        </w:rPr>
        <w:t>‌</w:t>
      </w:r>
      <w:bookmarkStart w:name="456c0f4b-38df-4ede-9bfd-a6dc69bb3da3" w:id="22"/>
      <w:r>
        <w:rPr>
          <w:rFonts w:ascii="Times New Roman" w:hAnsi="Times New Roman"/>
          <w:b w:val="false"/>
          <w:i w:val="false"/>
          <w:color w:val="000000"/>
          <w:sz w:val="28"/>
        </w:rPr>
        <w:t>(1-2 произведения) и другие.</w:t>
      </w:r>
      <w:bookmarkEnd w:id="2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r>
        <w:rPr>
          <w:rFonts w:ascii="Times New Roman" w:hAnsi="Times New Roman"/>
          <w:b w:val="false"/>
          <w:i w:val="false"/>
          <w:color w:val="000000"/>
          <w:sz w:val="28"/>
        </w:rPr>
        <w:t>‌</w:t>
      </w:r>
      <w:bookmarkStart w:name="a795cdb6-3331-4707-b8e8-5cb0da99412e" w:id="23"/>
      <w:r>
        <w:rPr>
          <w:rFonts w:ascii="Times New Roman" w:hAnsi="Times New Roman"/>
          <w:b w:val="false"/>
          <w:i w:val="false"/>
          <w:color w:val="000000"/>
          <w:sz w:val="28"/>
        </w:rPr>
        <w:t>(по выбору, не менее пяти авторов)</w:t>
      </w:r>
      <w:bookmarkEnd w:id="23"/>
      <w:r>
        <w:rPr>
          <w:rFonts w:ascii="Times New Roman" w:hAnsi="Times New Roman"/>
          <w:b w:val="false"/>
          <w:i w:val="false"/>
          <w:color w:val="000000"/>
          <w:sz w:val="28"/>
        </w:rPr>
        <w:t>‌</w:t>
      </w:r>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r>
        <w:rPr>
          <w:rFonts w:ascii="Times New Roman" w:hAnsi="Times New Roman"/>
          <w:b w:val="false"/>
          <w:i w:val="false"/>
          <w:color w:val="000000"/>
          <w:sz w:val="28"/>
        </w:rPr>
        <w:t>‌</w:t>
      </w:r>
      <w:bookmarkStart w:name="38ebb684-bb96-4634-9e10-7eed67228eb5" w:id="24"/>
      <w:r>
        <w:rPr>
          <w:rFonts w:ascii="Times New Roman" w:hAnsi="Times New Roman"/>
          <w:b w:val="false"/>
          <w:i w:val="false"/>
          <w:color w:val="000000"/>
          <w:sz w:val="28"/>
        </w:rPr>
        <w:t>и др.</w:t>
      </w:r>
      <w:bookmarkEnd w:id="24"/>
      <w:r>
        <w:rPr>
          <w:rFonts w:ascii="Times New Roman" w:hAnsi="Times New Roman"/>
          <w:b w:val="false"/>
          <w:i w:val="false"/>
          <w:color w:val="000000"/>
          <w:sz w:val="28"/>
        </w:rPr>
        <w:t>‌</w:t>
      </w:r>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r>
        <w:rPr>
          <w:rFonts w:ascii="Times New Roman" w:hAnsi="Times New Roman"/>
          <w:b w:val="false"/>
          <w:i w:val="false"/>
          <w:color w:val="000000"/>
          <w:sz w:val="28"/>
        </w:rPr>
        <w:t>‌</w:t>
      </w:r>
      <w:bookmarkStart w:name="dd29e9f3-12b7-4b9a-918b-b4f7d1d4e3e3" w:id="25"/>
      <w:r>
        <w:rPr>
          <w:rFonts w:ascii="Times New Roman" w:hAnsi="Times New Roman"/>
          <w:b w:val="false"/>
          <w:i w:val="false"/>
          <w:color w:val="000000"/>
          <w:sz w:val="28"/>
        </w:rPr>
        <w:t>и др.</w:t>
      </w:r>
      <w:bookmarkEnd w:id="25"/>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r>
        <w:rPr>
          <w:rFonts w:ascii="Times New Roman" w:hAnsi="Times New Roman"/>
          <w:b w:val="false"/>
          <w:i w:val="false"/>
          <w:color w:val="000000"/>
          <w:sz w:val="28"/>
        </w:rPr>
        <w:t>‌</w:t>
      </w:r>
      <w:bookmarkStart w:name="efb88ac4-efc6-4819-b5c6-387e3421f079" w:id="26"/>
      <w:r>
        <w:rPr>
          <w:rFonts w:ascii="Times New Roman" w:hAnsi="Times New Roman"/>
          <w:b w:val="false"/>
          <w:i w:val="false"/>
          <w:color w:val="000000"/>
          <w:sz w:val="28"/>
        </w:rPr>
        <w:t>и другие</w:t>
      </w:r>
      <w:bookmarkEnd w:id="2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r>
        <w:rPr>
          <w:rFonts w:ascii="Times New Roman" w:hAnsi="Times New Roman"/>
          <w:b w:val="false"/>
          <w:i w:val="false"/>
          <w:color w:val="000000"/>
          <w:sz w:val="28"/>
        </w:rPr>
        <w:t>‌</w:t>
      </w:r>
      <w:bookmarkStart w:name="a7e1fa52-e56b-4337-8267-56515f0ca83b" w:id="27"/>
      <w:r>
        <w:rPr>
          <w:rFonts w:ascii="Times New Roman" w:hAnsi="Times New Roman"/>
          <w:b w:val="false"/>
          <w:i w:val="false"/>
          <w:color w:val="000000"/>
          <w:sz w:val="28"/>
        </w:rPr>
        <w:t>и др.</w:t>
      </w:r>
      <w:bookmarkEnd w:id="27"/>
      <w:r>
        <w:rPr>
          <w:rFonts w:ascii="Times New Roman" w:hAnsi="Times New Roman"/>
          <w:b w:val="false"/>
          <w:i w:val="false"/>
          <w:color w:val="000000"/>
          <w:sz w:val="28"/>
        </w:rPr>
        <w:t>‌</w:t>
      </w:r>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r>
        <w:rPr>
          <w:rFonts w:ascii="Times New Roman" w:hAnsi="Times New Roman"/>
          <w:b w:val="false"/>
          <w:i w:val="false"/>
          <w:color w:val="000000"/>
          <w:sz w:val="28"/>
        </w:rPr>
        <w:t>‌</w:t>
      </w:r>
      <w:bookmarkStart w:name="40ab19d4-931e-4d2b-9014-ad354b0f7461" w:id="28"/>
      <w:r>
        <w:rPr>
          <w:rFonts w:ascii="Times New Roman" w:hAnsi="Times New Roman"/>
          <w:b w:val="false"/>
          <w:i w:val="false"/>
          <w:color w:val="000000"/>
          <w:sz w:val="28"/>
        </w:rPr>
        <w:t>и другие (по выбору)</w:t>
      </w:r>
      <w:bookmarkEnd w:id="2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r>
        <w:rPr>
          <w:rFonts w:ascii="Times New Roman" w:hAnsi="Times New Roman"/>
          <w:b w:val="false"/>
          <w:i w:val="false"/>
          <w:color w:val="000000"/>
          <w:sz w:val="28"/>
        </w:rPr>
        <w:t>‌</w:t>
      </w:r>
      <w:bookmarkStart w:name="8d7547e0-2914-4de4-90fd-ef23443cae29" w:id="29"/>
      <w:r>
        <w:rPr>
          <w:rFonts w:ascii="Times New Roman" w:hAnsi="Times New Roman"/>
          <w:b w:val="false"/>
          <w:i w:val="false"/>
          <w:color w:val="000000"/>
          <w:sz w:val="28"/>
        </w:rPr>
        <w:t>и другие</w:t>
      </w:r>
      <w:bookmarkEnd w:id="2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r>
        <w:rPr>
          <w:rFonts w:ascii="Times New Roman" w:hAnsi="Times New Roman"/>
          <w:b w:val="false"/>
          <w:i w:val="false"/>
          <w:color w:val="000000"/>
          <w:sz w:val="28"/>
        </w:rPr>
        <w:t>‌</w:t>
      </w:r>
      <w:bookmarkStart w:name="f6c97960-2744-496b-9707-3fa9fd7e78f4" w:id="30"/>
      <w:r>
        <w:rPr>
          <w:rFonts w:ascii="Times New Roman" w:hAnsi="Times New Roman"/>
          <w:b w:val="false"/>
          <w:i w:val="false"/>
          <w:color w:val="000000"/>
          <w:sz w:val="28"/>
        </w:rPr>
        <w:t>и др.</w:t>
      </w:r>
      <w:bookmarkEnd w:id="30"/>
      <w:r>
        <w:rPr>
          <w:rFonts w:ascii="Times New Roman" w:hAnsi="Times New Roman"/>
          <w:b w:val="false"/>
          <w:i w:val="false"/>
          <w:color w:val="000000"/>
          <w:sz w:val="28"/>
        </w:rPr>
        <w:t>‌</w:t>
      </w:r>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r>
        <w:rPr>
          <w:rFonts w:ascii="Times New Roman" w:hAnsi="Times New Roman"/>
          <w:b w:val="false"/>
          <w:i w:val="false"/>
          <w:color w:val="000000"/>
          <w:sz w:val="28"/>
        </w:rPr>
        <w:t>‌</w:t>
      </w:r>
      <w:bookmarkStart w:name="e10d51fb-77d6-4eb6-82fa-e73f940d872c" w:id="31"/>
      <w:r>
        <w:rPr>
          <w:rFonts w:ascii="Times New Roman" w:hAnsi="Times New Roman"/>
          <w:b w:val="false"/>
          <w:i w:val="false"/>
          <w:color w:val="000000"/>
          <w:sz w:val="28"/>
        </w:rPr>
        <w:t>и другие (по выбору)</w:t>
      </w:r>
      <w:bookmarkEnd w:id="31"/>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r>
        <w:rPr>
          <w:rFonts w:ascii="Times New Roman" w:hAnsi="Times New Roman"/>
          <w:b w:val="false"/>
          <w:i w:val="false"/>
          <w:color w:val="000000"/>
          <w:sz w:val="28"/>
        </w:rPr>
        <w:t>‌</w:t>
      </w:r>
      <w:bookmarkStart w:name="75f04348-e596-4238-bab2-9e51a0dd9d49" w:id="32"/>
      <w:r>
        <w:rPr>
          <w:rFonts w:ascii="Times New Roman" w:hAnsi="Times New Roman"/>
          <w:b w:val="false"/>
          <w:i w:val="false"/>
          <w:color w:val="000000"/>
          <w:sz w:val="28"/>
        </w:rPr>
        <w:t>(по выбору)</w:t>
      </w:r>
      <w:bookmarkEnd w:id="32"/>
      <w:r>
        <w:rPr>
          <w:rFonts w:ascii="Times New Roman" w:hAnsi="Times New Roman"/>
          <w:b w:val="false"/>
          <w:i w:val="false"/>
          <w:color w:val="000000"/>
          <w:sz w:val="28"/>
        </w:rPr>
        <w:t>‌</w:t>
      </w:r>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r>
        <w:rPr>
          <w:rFonts w:ascii="Times New Roman" w:hAnsi="Times New Roman"/>
          <w:b w:val="false"/>
          <w:i w:val="false"/>
          <w:color w:val="000000"/>
          <w:sz w:val="28"/>
        </w:rPr>
        <w:t>‌</w:t>
      </w:r>
      <w:bookmarkStart w:name="00a4a385-cff4-49eb-ae4b-82aa3880cc76" w:id="33"/>
      <w:r>
        <w:rPr>
          <w:rFonts w:ascii="Times New Roman" w:hAnsi="Times New Roman"/>
          <w:b w:val="false"/>
          <w:i w:val="false"/>
          <w:color w:val="000000"/>
          <w:sz w:val="28"/>
        </w:rPr>
        <w:t>и другое (по выбору)</w:t>
      </w:r>
      <w:bookmarkEnd w:id="33"/>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r>
        <w:rPr>
          <w:rFonts w:ascii="Times New Roman" w:hAnsi="Times New Roman"/>
          <w:b w:val="false"/>
          <w:i w:val="false"/>
          <w:color w:val="000000"/>
          <w:sz w:val="28"/>
        </w:rPr>
        <w:t>‌</w:t>
      </w:r>
      <w:bookmarkStart w:name="0e5bc33d-ae81-4c2f-be70-c19efbdc81bd" w:id="34"/>
      <w:r>
        <w:rPr>
          <w:rFonts w:ascii="Times New Roman" w:hAnsi="Times New Roman"/>
          <w:b w:val="false"/>
          <w:i w:val="false"/>
          <w:color w:val="000000"/>
          <w:sz w:val="28"/>
        </w:rPr>
        <w:t>(не менее двух произведений)</w:t>
      </w:r>
      <w:bookmarkEnd w:id="34"/>
      <w:r>
        <w:rPr>
          <w:rFonts w:ascii="Times New Roman" w:hAnsi="Times New Roman"/>
          <w:b w:val="false"/>
          <w:i w:val="false"/>
          <w:color w:val="000000"/>
          <w:sz w:val="28"/>
        </w:rPr>
        <w:t>‌</w:t>
      </w:r>
      <w:r>
        <w:rPr>
          <w:rFonts w:ascii="Times New Roman" w:hAnsi="Times New Roman"/>
          <w:b w:val="false"/>
          <w:i w:val="false"/>
          <w:color w:val="000000"/>
          <w:sz w:val="28"/>
        </w:rPr>
        <w:t xml:space="preserve">: зарубежные писатели-сказочники (Ш. Перро, Х.-К. Андерсен </w:t>
      </w:r>
      <w:r>
        <w:rPr>
          <w:rFonts w:ascii="Times New Roman" w:hAnsi="Times New Roman"/>
          <w:b w:val="false"/>
          <w:i w:val="false"/>
          <w:color w:val="000000"/>
          <w:sz w:val="28"/>
        </w:rPr>
        <w:t>‌</w:t>
      </w:r>
      <w:bookmarkStart w:name="55b8cda5-6d6e-49c3-8976-c08403fa95c8" w:id="35"/>
      <w:r>
        <w:rPr>
          <w:rFonts w:ascii="Times New Roman" w:hAnsi="Times New Roman"/>
          <w:b w:val="false"/>
          <w:i w:val="false"/>
          <w:color w:val="000000"/>
          <w:sz w:val="28"/>
        </w:rPr>
        <w:t>и др.</w:t>
      </w:r>
      <w:bookmarkEnd w:id="35"/>
      <w:r>
        <w:rPr>
          <w:rFonts w:ascii="Times New Roman" w:hAnsi="Times New Roman"/>
          <w:b w:val="false"/>
          <w:i w:val="false"/>
          <w:color w:val="000000"/>
          <w:sz w:val="28"/>
        </w:rPr>
        <w:t>‌</w:t>
      </w:r>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r>
        <w:rPr>
          <w:rFonts w:ascii="Times New Roman" w:hAnsi="Times New Roman"/>
          <w:b w:val="false"/>
          <w:i w:val="false"/>
          <w:color w:val="000000"/>
          <w:sz w:val="28"/>
        </w:rPr>
        <w:t>‌</w:t>
      </w:r>
      <w:bookmarkStart w:name="cc294092-e172-41aa-9592-11fd4136cf7d" w:id="36"/>
      <w:r>
        <w:rPr>
          <w:rFonts w:ascii="Times New Roman" w:hAnsi="Times New Roman"/>
          <w:b w:val="false"/>
          <w:i w:val="false"/>
          <w:color w:val="000000"/>
          <w:sz w:val="28"/>
        </w:rPr>
        <w:t>и другие (по выбору)</w:t>
      </w:r>
      <w:bookmarkEnd w:id="3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4"/>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24"/>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24"/>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24"/>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24"/>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24"/>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24"/>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24"/>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25"/>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25"/>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25"/>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25"/>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26"/>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26"/>
        </w:numPr>
        <w:spacing w:before="0" w:after="0" w:line="264"/>
        <w:jc w:val="both"/>
      </w:pPr>
      <w:r>
        <w:rPr>
          <w:rFonts w:ascii="Times New Roman" w:hAnsi="Times New Roman"/>
          <w:b w:val="false"/>
          <w:i w:val="false"/>
          <w:color w:val="000000"/>
          <w:sz w:val="28"/>
        </w:rPr>
        <w:t>на заданную тему;</w:t>
      </w:r>
    </w:p>
    <w:p>
      <w:pPr>
        <w:numPr>
          <w:ilvl w:val="0"/>
          <w:numId w:val="26"/>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26"/>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26"/>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26"/>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26"/>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27"/>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27"/>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27"/>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27"/>
        </w:numPr>
        <w:spacing w:before="0" w:after="0" w:line="264"/>
        <w:jc w:val="both"/>
      </w:pPr>
      <w:r>
        <w:rPr>
          <w:rFonts w:ascii="Times New Roman" w:hAnsi="Times New Roman"/>
          <w:b w:val="false"/>
          <w:i w:val="false"/>
          <w:color w:val="000000"/>
          <w:sz w:val="28"/>
        </w:rPr>
        <w:t>(слушании) произведения;</w:t>
      </w:r>
    </w:p>
    <w:p>
      <w:pPr>
        <w:numPr>
          <w:ilvl w:val="0"/>
          <w:numId w:val="27"/>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8"/>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28"/>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r>
        <w:rPr>
          <w:rFonts w:ascii="Times New Roman" w:hAnsi="Times New Roman"/>
          <w:b w:val="false"/>
          <w:i w:val="false"/>
          <w:color w:val="000000"/>
          <w:sz w:val="28"/>
        </w:rPr>
        <w:t>‌</w:t>
      </w:r>
      <w:bookmarkStart w:name="d00a8a00-2c60-4286-8f19-088326d29c80" w:id="37"/>
      <w:r>
        <w:rPr>
          <w:rFonts w:ascii="Times New Roman" w:hAnsi="Times New Roman"/>
          <w:b w:val="false"/>
          <w:i w:val="false"/>
          <w:color w:val="000000"/>
          <w:sz w:val="28"/>
        </w:rPr>
        <w:t>и другое (по выбору)</w:t>
      </w:r>
      <w:bookmarkEnd w:id="3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r>
        <w:rPr>
          <w:rFonts w:ascii="Times New Roman" w:hAnsi="Times New Roman"/>
          <w:b w:val="false"/>
          <w:i w:val="false"/>
          <w:color w:val="000000"/>
          <w:sz w:val="28"/>
        </w:rPr>
        <w:t>‌</w:t>
      </w:r>
      <w:bookmarkStart w:name="9a1ca34d-f9dc-4302-9e63-e924ee605cec" w:id="38"/>
      <w:r>
        <w:rPr>
          <w:rFonts w:ascii="Times New Roman" w:hAnsi="Times New Roman"/>
          <w:b w:val="false"/>
          <w:i w:val="false"/>
          <w:color w:val="000000"/>
          <w:sz w:val="28"/>
        </w:rPr>
        <w:t>и др.)</w:t>
      </w:r>
      <w:bookmarkEnd w:id="38"/>
      <w:r>
        <w:rPr>
          <w:rFonts w:ascii="Times New Roman" w:hAnsi="Times New Roman"/>
          <w:b w:val="false"/>
          <w:i w:val="false"/>
          <w:color w:val="000000"/>
          <w:sz w:val="28"/>
        </w:rPr>
        <w:t>‌</w:t>
      </w:r>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r>
        <w:rPr>
          <w:rFonts w:ascii="Times New Roman" w:hAnsi="Times New Roman"/>
          <w:b w:val="false"/>
          <w:i w:val="false"/>
          <w:color w:val="000000"/>
          <w:sz w:val="28"/>
        </w:rPr>
        <w:t>‌</w:t>
      </w:r>
      <w:bookmarkStart w:name="58561a97-d265-41cb-bf59-ddf30c464d8d"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r>
        <w:rPr>
          <w:rFonts w:ascii="Times New Roman" w:hAnsi="Times New Roman"/>
          <w:b w:val="false"/>
          <w:i w:val="false"/>
          <w:color w:val="000000"/>
          <w:sz w:val="28"/>
        </w:rPr>
        <w:t>‌</w:t>
      </w:r>
      <w:bookmarkStart w:name="dc3f83fe-0982-472d-91b9-5894bc2e1b31" w:id="40"/>
      <w:r>
        <w:rPr>
          <w:rFonts w:ascii="Times New Roman" w:hAnsi="Times New Roman"/>
          <w:b w:val="false"/>
          <w:i w:val="false"/>
          <w:color w:val="000000"/>
          <w:sz w:val="28"/>
        </w:rPr>
        <w:t>и другие по выбору)</w:t>
      </w:r>
      <w:bookmarkEnd w:id="40"/>
      <w:r>
        <w:rPr>
          <w:rFonts w:ascii="Times New Roman" w:hAnsi="Times New Roman"/>
          <w:b w:val="false"/>
          <w:i w:val="false"/>
          <w:color w:val="000000"/>
          <w:sz w:val="28"/>
        </w:rPr>
        <w:t>‌</w:t>
      </w:r>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r>
        <w:rPr>
          <w:rFonts w:ascii="Times New Roman" w:hAnsi="Times New Roman"/>
          <w:b w:val="false"/>
          <w:i w:val="false"/>
          <w:color w:val="000000"/>
          <w:sz w:val="28"/>
        </w:rPr>
        <w:t>‌</w:t>
      </w:r>
      <w:bookmarkStart w:name="ee2506f9-6b35-4c15-96b7-0a6f7dca45fe" w:id="41"/>
      <w:r>
        <w:rPr>
          <w:rFonts w:ascii="Times New Roman" w:hAnsi="Times New Roman"/>
          <w:b w:val="false"/>
          <w:i w:val="false"/>
          <w:color w:val="000000"/>
          <w:sz w:val="28"/>
        </w:rPr>
        <w:t>и другие (по выбору)</w:t>
      </w:r>
      <w:bookmarkEnd w:id="41"/>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r>
        <w:rPr>
          <w:rFonts w:ascii="Times New Roman" w:hAnsi="Times New Roman"/>
          <w:b w:val="false"/>
          <w:i w:val="false"/>
          <w:color w:val="000000"/>
          <w:sz w:val="28"/>
        </w:rPr>
        <w:t>‌</w:t>
      </w:r>
      <w:bookmarkStart w:name="614c2242-0143-4009-8e7f-ab46c40b7926" w:id="42"/>
      <w:r>
        <w:rPr>
          <w:rFonts w:ascii="Times New Roman" w:hAnsi="Times New Roman"/>
          <w:b w:val="false"/>
          <w:i w:val="false"/>
          <w:color w:val="000000"/>
          <w:sz w:val="28"/>
        </w:rPr>
        <w:t>(не менее двух)</w:t>
      </w:r>
      <w:bookmarkEnd w:id="42"/>
      <w:r>
        <w:rPr>
          <w:rFonts w:ascii="Times New Roman" w:hAnsi="Times New Roman"/>
          <w:b w:val="false"/>
          <w:i w:val="false"/>
          <w:color w:val="000000"/>
          <w:sz w:val="28"/>
        </w:rPr>
        <w:t>‌</w:t>
      </w:r>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r>
        <w:rPr>
          <w:rFonts w:ascii="Times New Roman" w:hAnsi="Times New Roman"/>
          <w:b w:val="false"/>
          <w:i w:val="false"/>
          <w:color w:val="000000"/>
          <w:sz w:val="28"/>
        </w:rPr>
        <w:t>‌</w:t>
      </w:r>
      <w:bookmarkStart w:name="43b4fd57-b309-4401-8773-3c89ed62f2bd" w:id="43"/>
      <w:r>
        <w:rPr>
          <w:rFonts w:ascii="Times New Roman" w:hAnsi="Times New Roman"/>
          <w:b w:val="false"/>
          <w:i w:val="false"/>
          <w:color w:val="000000"/>
          <w:sz w:val="28"/>
        </w:rPr>
        <w:t>и другие (по выбору)</w:t>
      </w:r>
      <w:bookmarkEnd w:id="43"/>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r>
        <w:rPr>
          <w:rFonts w:ascii="Times New Roman" w:hAnsi="Times New Roman"/>
          <w:b w:val="false"/>
          <w:i w:val="false"/>
          <w:color w:val="000000"/>
          <w:sz w:val="28"/>
        </w:rPr>
        <w:t>‌</w:t>
      </w:r>
      <w:bookmarkStart w:name="b441a4bc-2148-48fb-b8e8-dcc0759b7593" w:id="44"/>
      <w:r>
        <w:rPr>
          <w:rFonts w:ascii="Times New Roman" w:hAnsi="Times New Roman"/>
          <w:b w:val="false"/>
          <w:i w:val="false"/>
          <w:color w:val="000000"/>
          <w:sz w:val="28"/>
        </w:rPr>
        <w:t>(не менее пяти авторов по выбору)</w:t>
      </w:r>
      <w:bookmarkEnd w:id="44"/>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1018b3a6-4dcc-4ca1-a250-12e2f12102b5" w:id="45"/>
      <w:r>
        <w:rPr>
          <w:rFonts w:ascii="Times New Roman" w:hAnsi="Times New Roman"/>
          <w:b w:val="false"/>
          <w:i w:val="false"/>
          <w:color w:val="000000"/>
          <w:sz w:val="28"/>
        </w:rPr>
        <w:t>С. А. Есенина, А. П. Чехова, К. Г. Паустовского и др.</w:t>
      </w:r>
      <w:bookmarkEnd w:id="45"/>
      <w:r>
        <w:rPr>
          <w:rFonts w:ascii="Times New Roman" w:hAnsi="Times New Roman"/>
          <w:b w:val="false"/>
          <w:i w:val="false"/>
          <w:color w:val="000000"/>
          <w:sz w:val="28"/>
        </w:rPr>
        <w:t>‌</w:t>
      </w:r>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r>
        <w:rPr>
          <w:rFonts w:ascii="Times New Roman" w:hAnsi="Times New Roman"/>
          <w:b w:val="false"/>
          <w:i w:val="false"/>
          <w:color w:val="000000"/>
          <w:sz w:val="28"/>
        </w:rPr>
        <w:t>‌</w:t>
      </w:r>
      <w:bookmarkStart w:name="1033d91b-8f88-47bd-803e-0ed377ac696a" w:id="46"/>
      <w:r>
        <w:rPr>
          <w:rFonts w:ascii="Times New Roman" w:hAnsi="Times New Roman"/>
          <w:b w:val="false"/>
          <w:i w:val="false"/>
          <w:color w:val="000000"/>
          <w:sz w:val="28"/>
        </w:rPr>
        <w:t>и другие (по выбору)</w:t>
      </w:r>
      <w:bookmarkEnd w:id="4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r>
        <w:rPr>
          <w:rFonts w:ascii="Times New Roman" w:hAnsi="Times New Roman"/>
          <w:b w:val="false"/>
          <w:i w:val="false"/>
          <w:color w:val="000000"/>
          <w:sz w:val="28"/>
        </w:rPr>
        <w:t>‌</w:t>
      </w:r>
      <w:bookmarkStart w:name="a132e50c-1cdf-403a-8303-def77894f164" w:id="47"/>
      <w:r>
        <w:rPr>
          <w:rFonts w:ascii="Times New Roman" w:hAnsi="Times New Roman"/>
          <w:b w:val="false"/>
          <w:i w:val="false"/>
          <w:color w:val="000000"/>
          <w:sz w:val="28"/>
        </w:rPr>
        <w:t>(не менее трёх произведений)</w:t>
      </w:r>
      <w:bookmarkEnd w:id="47"/>
      <w:r>
        <w:rPr>
          <w:rFonts w:ascii="Times New Roman" w:hAnsi="Times New Roman"/>
          <w:b w:val="false"/>
          <w:i w:val="false"/>
          <w:color w:val="000000"/>
          <w:sz w:val="28"/>
        </w:rPr>
        <w:t>‌</w:t>
      </w:r>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r>
        <w:rPr>
          <w:rFonts w:ascii="Times New Roman" w:hAnsi="Times New Roman"/>
          <w:b w:val="false"/>
          <w:i w:val="false"/>
          <w:color w:val="000000"/>
          <w:sz w:val="28"/>
        </w:rPr>
        <w:t>‌</w:t>
      </w:r>
      <w:bookmarkStart w:name="4e72b4a5-ca1b-4b4f-8871-9a881be6ba0e" w:id="48"/>
      <w:r>
        <w:rPr>
          <w:rFonts w:ascii="Times New Roman" w:hAnsi="Times New Roman"/>
          <w:b w:val="false"/>
          <w:i w:val="false"/>
          <w:color w:val="000000"/>
          <w:sz w:val="28"/>
        </w:rPr>
        <w:t>и другие</w:t>
      </w:r>
      <w:bookmarkEnd w:id="4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r>
        <w:rPr>
          <w:rFonts w:ascii="Times New Roman" w:hAnsi="Times New Roman"/>
          <w:b w:val="false"/>
          <w:i w:val="false"/>
          <w:color w:val="000000"/>
          <w:sz w:val="28"/>
        </w:rPr>
        <w:t>‌</w:t>
      </w:r>
      <w:bookmarkStart w:name="f86cba24-245b-4adf-a152-d400b1261545" w:id="49"/>
      <w:r>
        <w:rPr>
          <w:rFonts w:ascii="Times New Roman" w:hAnsi="Times New Roman"/>
          <w:b w:val="false"/>
          <w:i w:val="false"/>
          <w:color w:val="000000"/>
          <w:sz w:val="28"/>
        </w:rPr>
        <w:t>(не менее двух)</w:t>
      </w:r>
      <w:bookmarkEnd w:id="49"/>
      <w:r>
        <w:rPr>
          <w:rFonts w:ascii="Times New Roman" w:hAnsi="Times New Roman"/>
          <w:b w:val="false"/>
          <w:i w:val="false"/>
          <w:color w:val="000000"/>
          <w:sz w:val="28"/>
        </w:rPr>
        <w:t>‌</w:t>
      </w:r>
      <w:r>
        <w:rPr>
          <w:rFonts w:ascii="Times New Roman" w:hAnsi="Times New Roman"/>
          <w:b w:val="false"/>
          <w:i w:val="false"/>
          <w:color w:val="000000"/>
          <w:sz w:val="28"/>
        </w:rPr>
        <w:t xml:space="preserve">. Круг чтения: произведения В. М. Гаршина, М. Горького, И. С. Соколова-Микитова </w:t>
      </w:r>
      <w:r>
        <w:rPr>
          <w:rFonts w:ascii="Times New Roman" w:hAnsi="Times New Roman"/>
          <w:b w:val="false"/>
          <w:i w:val="false"/>
          <w:color w:val="000000"/>
          <w:sz w:val="28"/>
        </w:rPr>
        <w:t>‌</w:t>
      </w:r>
      <w:bookmarkStart w:name="fe929a01-33b4-4b39-9e3d-6611afcac377" w:id="50"/>
      <w:r>
        <w:rPr>
          <w:rFonts w:ascii="Times New Roman" w:hAnsi="Times New Roman"/>
          <w:b w:val="false"/>
          <w:i w:val="false"/>
          <w:color w:val="000000"/>
          <w:sz w:val="28"/>
        </w:rPr>
        <w:t>и др.</w:t>
      </w:r>
      <w:bookmarkEnd w:id="50"/>
      <w:r>
        <w:rPr>
          <w:rFonts w:ascii="Times New Roman" w:hAnsi="Times New Roman"/>
          <w:b w:val="false"/>
          <w:i w:val="false"/>
          <w:color w:val="000000"/>
          <w:sz w:val="28"/>
        </w:rPr>
        <w:t>‌</w:t>
      </w:r>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r>
        <w:rPr>
          <w:rFonts w:ascii="Times New Roman" w:hAnsi="Times New Roman"/>
          <w:b w:val="false"/>
          <w:i w:val="false"/>
          <w:color w:val="000000"/>
          <w:sz w:val="28"/>
        </w:rPr>
        <w:t>‌</w:t>
      </w:r>
      <w:bookmarkStart w:name="778a2326-caf5-43f1-afe4-4182f4966524" w:id="51"/>
      <w:r>
        <w:rPr>
          <w:rFonts w:ascii="Times New Roman" w:hAnsi="Times New Roman"/>
          <w:b w:val="false"/>
          <w:i w:val="false"/>
          <w:color w:val="000000"/>
          <w:sz w:val="28"/>
        </w:rPr>
        <w:t>и другие (по выбору)</w:t>
      </w:r>
      <w:bookmarkEnd w:id="51"/>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r>
        <w:rPr>
          <w:rFonts w:ascii="Times New Roman" w:hAnsi="Times New Roman"/>
          <w:b w:val="false"/>
          <w:i w:val="false"/>
          <w:color w:val="000000"/>
          <w:sz w:val="28"/>
        </w:rPr>
        <w:t>‌</w:t>
      </w:r>
      <w:bookmarkStart w:name="be0a3ce7-2810-4152-bdbb-e9b59639e326" w:id="52"/>
      <w:r>
        <w:rPr>
          <w:rFonts w:ascii="Times New Roman" w:hAnsi="Times New Roman"/>
          <w:b w:val="false"/>
          <w:i w:val="false"/>
          <w:color w:val="000000"/>
          <w:sz w:val="28"/>
        </w:rPr>
        <w:t>и другое (по выбору)</w:t>
      </w:r>
      <w:bookmarkEnd w:id="52"/>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r>
        <w:rPr>
          <w:rFonts w:ascii="Times New Roman" w:hAnsi="Times New Roman"/>
          <w:b w:val="false"/>
          <w:i w:val="false"/>
          <w:color w:val="000000"/>
          <w:sz w:val="28"/>
        </w:rPr>
        <w:t>‌</w:t>
      </w:r>
      <w:bookmarkStart w:name="331dfbe2-0c2a-4d57-bae5-dd9be04207aa" w:id="53"/>
      <w:r>
        <w:rPr>
          <w:rFonts w:ascii="Times New Roman" w:hAnsi="Times New Roman"/>
          <w:b w:val="false"/>
          <w:i w:val="false"/>
          <w:color w:val="000000"/>
          <w:sz w:val="28"/>
        </w:rPr>
        <w:t>произведения по выбору двух-трёх авторов</w:t>
      </w:r>
      <w:bookmarkEnd w:id="53"/>
      <w:r>
        <w:rPr>
          <w:rFonts w:ascii="Times New Roman" w:hAnsi="Times New Roman"/>
          <w:b w:val="false"/>
          <w:i w:val="false"/>
          <w:color w:val="000000"/>
          <w:sz w:val="28"/>
        </w:rPr>
        <w:t>‌</w:t>
      </w:r>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r>
        <w:rPr>
          <w:rFonts w:ascii="Times New Roman" w:hAnsi="Times New Roman"/>
          <w:b w:val="false"/>
          <w:i w:val="false"/>
          <w:color w:val="000000"/>
          <w:sz w:val="28"/>
        </w:rPr>
        <w:t>‌</w:t>
      </w:r>
      <w:bookmarkStart w:name="03c27566-d1a1-4f16-a468-2534a5c3d7cb" w:id="54"/>
      <w:r>
        <w:rPr>
          <w:rFonts w:ascii="Times New Roman" w:hAnsi="Times New Roman"/>
          <w:b w:val="false"/>
          <w:i w:val="false"/>
          <w:color w:val="000000"/>
          <w:sz w:val="28"/>
        </w:rPr>
        <w:t>и другие (по выбору)</w:t>
      </w:r>
      <w:bookmarkEnd w:id="5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r>
        <w:rPr>
          <w:rFonts w:ascii="Times New Roman" w:hAnsi="Times New Roman"/>
          <w:b w:val="false"/>
          <w:i w:val="false"/>
          <w:color w:val="000000"/>
          <w:sz w:val="28"/>
        </w:rPr>
        <w:t>‌</w:t>
      </w:r>
      <w:bookmarkStart w:name="37ba09b2-c44c-4867-9734-3337735e34d7" w:id="55"/>
      <w:r>
        <w:rPr>
          <w:rFonts w:ascii="Times New Roman" w:hAnsi="Times New Roman"/>
          <w:b w:val="false"/>
          <w:i w:val="false"/>
          <w:color w:val="000000"/>
          <w:sz w:val="28"/>
        </w:rPr>
        <w:t>(не менее двух произведений)</w:t>
      </w:r>
      <w:bookmarkEnd w:id="5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a4986842-2eb9-40c1-9200-5982dff42a34" w:id="56"/>
      <w:r>
        <w:rPr>
          <w:rFonts w:ascii="Times New Roman" w:hAnsi="Times New Roman"/>
          <w:b w:val="false"/>
          <w:i w:val="false"/>
          <w:color w:val="000000"/>
          <w:sz w:val="28"/>
        </w:rPr>
        <w:t>М. М. Зощенко и др.</w:t>
      </w:r>
      <w:bookmarkEnd w:id="5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r>
        <w:rPr>
          <w:rFonts w:ascii="Times New Roman" w:hAnsi="Times New Roman"/>
          <w:b w:val="false"/>
          <w:i w:val="false"/>
          <w:color w:val="000000"/>
          <w:sz w:val="28"/>
        </w:rPr>
        <w:t>‌</w:t>
      </w:r>
      <w:bookmarkStart w:name="29ee45c0-37f9-4bc3-837c-5489bfeee391" w:id="57"/>
      <w:r>
        <w:rPr>
          <w:rFonts w:ascii="Times New Roman" w:hAnsi="Times New Roman"/>
          <w:b w:val="false"/>
          <w:i w:val="false"/>
          <w:color w:val="000000"/>
          <w:sz w:val="28"/>
        </w:rPr>
        <w:t>и другие (по выбору)</w:t>
      </w:r>
      <w:bookmarkEnd w:id="5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r>
        <w:rPr>
          <w:rFonts w:ascii="Times New Roman" w:hAnsi="Times New Roman"/>
          <w:b w:val="false"/>
          <w:i w:val="false"/>
          <w:color w:val="000000"/>
          <w:sz w:val="28"/>
        </w:rPr>
        <w:t>‌</w:t>
      </w:r>
      <w:bookmarkStart w:name="61601e78-795b-42c8-84b7-ee41b7724e5d" w:id="58"/>
      <w:r>
        <w:rPr>
          <w:rFonts w:ascii="Times New Roman" w:hAnsi="Times New Roman"/>
          <w:b w:val="false"/>
          <w:i w:val="false"/>
          <w:color w:val="000000"/>
          <w:sz w:val="28"/>
        </w:rPr>
        <w:t>(произведения двух-трёх авторов по выбору):</w:t>
      </w:r>
      <w:bookmarkEnd w:id="58"/>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2092e5d3-308e-406e-9ded-49cfe306308f" w:id="59"/>
      <w:r>
        <w:rPr>
          <w:rFonts w:ascii="Times New Roman" w:hAnsi="Times New Roman"/>
          <w:b w:val="false"/>
          <w:i w:val="false"/>
          <w:color w:val="000000"/>
          <w:sz w:val="28"/>
        </w:rPr>
        <w:t>Р. Киплинга.</w:t>
      </w:r>
      <w:bookmarkEnd w:id="59"/>
      <w:r>
        <w:rPr>
          <w:rFonts w:ascii="Times New Roman" w:hAnsi="Times New Roman"/>
          <w:b w:val="false"/>
          <w:i w:val="false"/>
          <w:color w:val="000000"/>
          <w:sz w:val="28"/>
        </w:rPr>
        <w:t>‌</w:t>
      </w:r>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r>
        <w:rPr>
          <w:rFonts w:ascii="Times New Roman" w:hAnsi="Times New Roman"/>
          <w:b w:val="false"/>
          <w:i w:val="false"/>
          <w:color w:val="000000"/>
          <w:sz w:val="28"/>
        </w:rPr>
        <w:t>‌</w:t>
      </w:r>
      <w:bookmarkStart w:name="bc006481-9149-41fe-9c87-858e6b4a7b93" w:id="60"/>
      <w:r>
        <w:rPr>
          <w:rFonts w:ascii="Times New Roman" w:hAnsi="Times New Roman"/>
          <w:b w:val="false"/>
          <w:i w:val="false"/>
          <w:color w:val="000000"/>
          <w:sz w:val="28"/>
        </w:rPr>
        <w:t>и другие (по выбору)</w:t>
      </w:r>
      <w:bookmarkEnd w:id="6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9"/>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29"/>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29"/>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29"/>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29"/>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29"/>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30"/>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30"/>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30"/>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31"/>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31"/>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31"/>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31"/>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31"/>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32"/>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32"/>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32"/>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33"/>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33"/>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33"/>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r>
        <w:rPr>
          <w:rFonts w:ascii="Times New Roman" w:hAnsi="Times New Roman"/>
          <w:b w:val="false"/>
          <w:i w:val="false"/>
          <w:color w:val="000000"/>
          <w:sz w:val="28"/>
        </w:rPr>
        <w:t>‌</w:t>
      </w:r>
      <w:bookmarkStart w:name="22bb0d2e-ad81-40b0-b0be-dd89da9f72dc" w:id="61"/>
      <w:r>
        <w:rPr>
          <w:rFonts w:ascii="Times New Roman" w:hAnsi="Times New Roman"/>
          <w:b w:val="false"/>
          <w:i w:val="false"/>
          <w:color w:val="000000"/>
          <w:sz w:val="28"/>
        </w:rPr>
        <w:t>и др.</w:t>
      </w:r>
      <w:bookmarkEnd w:id="61"/>
      <w:r>
        <w:rPr>
          <w:rFonts w:ascii="Times New Roman" w:hAnsi="Times New Roman"/>
          <w:b w:val="false"/>
          <w:i w:val="false"/>
          <w:color w:val="000000"/>
          <w:sz w:val="28"/>
        </w:rPr>
        <w:t>‌</w:t>
      </w:r>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r>
        <w:rPr>
          <w:rFonts w:ascii="Times New Roman" w:hAnsi="Times New Roman"/>
          <w:b w:val="false"/>
          <w:i w:val="false"/>
          <w:color w:val="000000"/>
          <w:sz w:val="28"/>
        </w:rPr>
        <w:t>‌</w:t>
      </w:r>
      <w:bookmarkStart w:name="aef5db48-a5ba-41f7-b163-0303bacd376a" w:id="62"/>
      <w:r>
        <w:rPr>
          <w:rFonts w:ascii="Times New Roman" w:hAnsi="Times New Roman"/>
          <w:b w:val="false"/>
          <w:i w:val="false"/>
          <w:color w:val="000000"/>
          <w:sz w:val="28"/>
        </w:rPr>
        <w:t>(1-2 рассказа военно-исторической тематики) и другие (по выбору).</w:t>
      </w:r>
      <w:bookmarkEnd w:id="6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r>
        <w:rPr>
          <w:rFonts w:ascii="Times New Roman" w:hAnsi="Times New Roman"/>
          <w:b w:val="false"/>
          <w:i w:val="false"/>
          <w:color w:val="000000"/>
          <w:sz w:val="28"/>
        </w:rPr>
        <w:t>‌</w:t>
      </w:r>
      <w:bookmarkStart w:name="84376614-4523-4b0a-9f16-ae119cf5e9dc" w:id="63"/>
      <w:r>
        <w:rPr>
          <w:rFonts w:ascii="Times New Roman" w:hAnsi="Times New Roman"/>
          <w:b w:val="false"/>
          <w:i w:val="false"/>
          <w:color w:val="000000"/>
          <w:sz w:val="28"/>
        </w:rPr>
        <w:t>(2-3 сказки по выбору)</w:t>
      </w:r>
      <w:bookmarkEnd w:id="63"/>
      <w:r>
        <w:rPr>
          <w:rFonts w:ascii="Times New Roman" w:hAnsi="Times New Roman"/>
          <w:b w:val="false"/>
          <w:i w:val="false"/>
          <w:color w:val="000000"/>
          <w:sz w:val="28"/>
        </w:rPr>
        <w:t>‌</w:t>
      </w:r>
      <w:r>
        <w:rPr>
          <w:rFonts w:ascii="Times New Roman" w:hAnsi="Times New Roman"/>
          <w:b w:val="false"/>
          <w:i w:val="false"/>
          <w:color w:val="000000"/>
          <w:sz w:val="28"/>
        </w:rPr>
        <w:t xml:space="preserve">, сказки народов России </w:t>
      </w:r>
      <w:r>
        <w:rPr>
          <w:rFonts w:ascii="Times New Roman" w:hAnsi="Times New Roman"/>
          <w:b w:val="false"/>
          <w:i w:val="false"/>
          <w:color w:val="000000"/>
          <w:sz w:val="28"/>
        </w:rPr>
        <w:t>‌</w:t>
      </w:r>
      <w:bookmarkStart w:name="3b38b09e-3fe3-499c-b80d-cceeb3629ca1" w:id="64"/>
      <w:r>
        <w:rPr>
          <w:rFonts w:ascii="Times New Roman" w:hAnsi="Times New Roman"/>
          <w:b w:val="false"/>
          <w:i w:val="false"/>
          <w:color w:val="000000"/>
          <w:sz w:val="28"/>
        </w:rPr>
        <w:t>(2-3 сказки по выбору)</w:t>
      </w:r>
      <w:bookmarkEnd w:id="64"/>
      <w:r>
        <w:rPr>
          <w:rFonts w:ascii="Times New Roman" w:hAnsi="Times New Roman"/>
          <w:b w:val="false"/>
          <w:i w:val="false"/>
          <w:color w:val="000000"/>
          <w:sz w:val="28"/>
        </w:rPr>
        <w:t>‌</w:t>
      </w:r>
      <w:r>
        <w:rPr>
          <w:rFonts w:ascii="Times New Roman" w:hAnsi="Times New Roman"/>
          <w:b w:val="false"/>
          <w:i w:val="false"/>
          <w:color w:val="000000"/>
          <w:sz w:val="28"/>
        </w:rPr>
        <w:t xml:space="preserve">, былины из цикла об Илье Муромце, Алёше Поповиче, Добрыне Никитиче </w:t>
      </w:r>
      <w:r>
        <w:rPr>
          <w:rFonts w:ascii="Times New Roman" w:hAnsi="Times New Roman"/>
          <w:b w:val="false"/>
          <w:i w:val="false"/>
          <w:color w:val="000000"/>
          <w:sz w:val="28"/>
        </w:rPr>
        <w:t>‌</w:t>
      </w:r>
      <w:bookmarkStart w:name="3d9e8111-f715-4c8f-b609-9be939e4edcb" w:id="65"/>
      <w:r>
        <w:rPr>
          <w:rFonts w:ascii="Times New Roman" w:hAnsi="Times New Roman"/>
          <w:b w:val="false"/>
          <w:i w:val="false"/>
          <w:color w:val="000000"/>
          <w:sz w:val="28"/>
        </w:rPr>
        <w:t>(1-2 по выбору)</w:t>
      </w:r>
      <w:bookmarkEnd w:id="65"/>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r>
        <w:rPr>
          <w:rFonts w:ascii="Times New Roman" w:hAnsi="Times New Roman"/>
          <w:b w:val="false"/>
          <w:i w:val="false"/>
          <w:color w:val="000000"/>
          <w:sz w:val="28"/>
        </w:rPr>
        <w:t>‌</w:t>
      </w:r>
      <w:bookmarkStart w:name="85f049d2-bd23-4247-86de-df33da036e22" w:id="66"/>
      <w:r>
        <w:rPr>
          <w:rFonts w:ascii="Times New Roman" w:hAnsi="Times New Roman"/>
          <w:b w:val="false"/>
          <w:i w:val="false"/>
          <w:color w:val="000000"/>
          <w:sz w:val="28"/>
        </w:rPr>
        <w:t>и другие</w:t>
      </w:r>
      <w:bookmarkEnd w:id="6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r>
        <w:rPr>
          <w:rFonts w:ascii="Times New Roman" w:hAnsi="Times New Roman"/>
          <w:b w:val="false"/>
          <w:i w:val="false"/>
          <w:color w:val="000000"/>
          <w:sz w:val="28"/>
        </w:rPr>
        <w:t>‌</w:t>
      </w:r>
      <w:bookmarkStart w:name="f8d9e167-2e1b-48a4-8672-33b243ab1f7a" w:id="67"/>
      <w:r>
        <w:rPr>
          <w:rFonts w:ascii="Times New Roman" w:hAnsi="Times New Roman"/>
          <w:b w:val="false"/>
          <w:i w:val="false"/>
          <w:color w:val="000000"/>
          <w:sz w:val="28"/>
        </w:rPr>
        <w:t>(не менее трёх)</w:t>
      </w:r>
      <w:bookmarkEnd w:id="67"/>
      <w:r>
        <w:rPr>
          <w:rFonts w:ascii="Times New Roman" w:hAnsi="Times New Roman"/>
          <w:b w:val="false"/>
          <w:i w:val="false"/>
          <w:color w:val="000000"/>
          <w:sz w:val="28"/>
        </w:rPr>
        <w:t>‌</w:t>
      </w:r>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r>
        <w:rPr>
          <w:rFonts w:ascii="Times New Roman" w:hAnsi="Times New Roman"/>
          <w:b w:val="false"/>
          <w:i w:val="false"/>
          <w:color w:val="000000"/>
          <w:sz w:val="28"/>
        </w:rPr>
        <w:t>‌</w:t>
      </w:r>
      <w:bookmarkStart w:name="be84008f-4714-4af7-9a8d-d5db8855805f" w:id="68"/>
      <w:r>
        <w:rPr>
          <w:rFonts w:ascii="Times New Roman" w:hAnsi="Times New Roman"/>
          <w:b w:val="false"/>
          <w:i w:val="false"/>
          <w:color w:val="000000"/>
          <w:sz w:val="28"/>
        </w:rPr>
        <w:t>и другие</w:t>
      </w:r>
      <w:bookmarkEnd w:id="68"/>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r>
        <w:rPr>
          <w:rFonts w:ascii="Times New Roman" w:hAnsi="Times New Roman"/>
          <w:b w:val="false"/>
          <w:i w:val="false"/>
          <w:color w:val="000000"/>
          <w:sz w:val="28"/>
        </w:rPr>
        <w:t>‌</w:t>
      </w:r>
      <w:bookmarkStart w:name="2efe8bc1-9239-4ace-b5a7-c3561f743493" w:id="69"/>
      <w:r>
        <w:rPr>
          <w:rFonts w:ascii="Times New Roman" w:hAnsi="Times New Roman"/>
          <w:b w:val="false"/>
          <w:i w:val="false"/>
          <w:color w:val="000000"/>
          <w:sz w:val="28"/>
        </w:rPr>
        <w:t>(не менее трёх)</w:t>
      </w:r>
      <w:bookmarkEnd w:id="69"/>
      <w:r>
        <w:rPr>
          <w:rFonts w:ascii="Times New Roman" w:hAnsi="Times New Roman"/>
          <w:b w:val="false"/>
          <w:i w:val="false"/>
          <w:color w:val="000000"/>
          <w:sz w:val="28"/>
        </w:rPr>
        <w:t>‌</w:t>
      </w:r>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r>
        <w:rPr>
          <w:rFonts w:ascii="Times New Roman" w:hAnsi="Times New Roman"/>
          <w:b w:val="false"/>
          <w:i w:val="false"/>
          <w:color w:val="000000"/>
          <w:sz w:val="28"/>
        </w:rPr>
        <w:t>‌</w:t>
      </w:r>
      <w:bookmarkStart w:name="f1d30773-6a94-4f42-887a-2166f2750849" w:id="70"/>
      <w:r>
        <w:rPr>
          <w:rFonts w:ascii="Times New Roman" w:hAnsi="Times New Roman"/>
          <w:b w:val="false"/>
          <w:i w:val="false"/>
          <w:color w:val="000000"/>
          <w:sz w:val="28"/>
        </w:rPr>
        <w:t>и другие</w:t>
      </w:r>
      <w:bookmarkEnd w:id="7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r>
        <w:rPr>
          <w:rFonts w:ascii="Times New Roman" w:hAnsi="Times New Roman"/>
          <w:b w:val="false"/>
          <w:i w:val="false"/>
          <w:color w:val="000000"/>
          <w:sz w:val="28"/>
        </w:rPr>
        <w:t>‌</w:t>
      </w:r>
      <w:bookmarkStart w:name="d24420f5-7784-4de8-bf47-fec2f656960e" w:id="71"/>
      <w:r>
        <w:rPr>
          <w:rFonts w:ascii="Times New Roman" w:hAnsi="Times New Roman"/>
          <w:b w:val="false"/>
          <w:i w:val="false"/>
          <w:color w:val="000000"/>
          <w:sz w:val="28"/>
        </w:rPr>
        <w:t>(две-три по выбору)</w:t>
      </w:r>
      <w:bookmarkEnd w:id="71"/>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r>
        <w:rPr>
          <w:rFonts w:ascii="Times New Roman" w:hAnsi="Times New Roman"/>
          <w:b w:val="false"/>
          <w:i w:val="false"/>
          <w:color w:val="000000"/>
          <w:sz w:val="28"/>
        </w:rPr>
        <w:t>‌</w:t>
      </w:r>
      <w:bookmarkStart w:name="cda96387-1c94-4697-ac9d-f64db13bc866" w:id="72"/>
      <w:r>
        <w:rPr>
          <w:rFonts w:ascii="Times New Roman" w:hAnsi="Times New Roman"/>
          <w:b w:val="false"/>
          <w:i w:val="false"/>
          <w:color w:val="000000"/>
          <w:sz w:val="28"/>
        </w:rPr>
        <w:t>и др.</w:t>
      </w:r>
      <w:bookmarkEnd w:id="72"/>
      <w:r>
        <w:rPr>
          <w:rFonts w:ascii="Times New Roman" w:hAnsi="Times New Roman"/>
          <w:b w:val="false"/>
          <w:i w:val="false"/>
          <w:color w:val="000000"/>
          <w:sz w:val="28"/>
        </w:rPr>
        <w:t>‌</w:t>
      </w:r>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r>
        <w:rPr>
          <w:rFonts w:ascii="Times New Roman" w:hAnsi="Times New Roman"/>
          <w:b w:val="false"/>
          <w:i w:val="false"/>
          <w:color w:val="000000"/>
          <w:sz w:val="28"/>
        </w:rPr>
        <w:t>‌</w:t>
      </w:r>
      <w:bookmarkStart w:name="08954654-1f97-4b2e-9229-74ec92d8c8a5" w:id="73"/>
      <w:r>
        <w:rPr>
          <w:rFonts w:ascii="Times New Roman" w:hAnsi="Times New Roman"/>
          <w:b w:val="false"/>
          <w:i w:val="false"/>
          <w:color w:val="000000"/>
          <w:sz w:val="28"/>
        </w:rPr>
        <w:t>и другие</w:t>
      </w:r>
      <w:bookmarkEnd w:id="73"/>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r>
        <w:rPr>
          <w:rFonts w:ascii="Times New Roman" w:hAnsi="Times New Roman"/>
          <w:b w:val="false"/>
          <w:i w:val="false"/>
          <w:color w:val="000000"/>
          <w:sz w:val="28"/>
        </w:rPr>
        <w:t>‌</w:t>
      </w:r>
      <w:bookmarkStart w:name="b631436a-def7-48d2-b0a7-7e64aceb08fd" w:id="74"/>
      <w:r>
        <w:rPr>
          <w:rFonts w:ascii="Times New Roman" w:hAnsi="Times New Roman"/>
          <w:b w:val="false"/>
          <w:i w:val="false"/>
          <w:color w:val="000000"/>
          <w:sz w:val="28"/>
        </w:rPr>
        <w:t>(не менее пяти авторов по выбору)</w:t>
      </w:r>
      <w:bookmarkEnd w:id="74"/>
      <w:r>
        <w:rPr>
          <w:rFonts w:ascii="Times New Roman" w:hAnsi="Times New Roman"/>
          <w:b w:val="false"/>
          <w:i w:val="false"/>
          <w:color w:val="000000"/>
          <w:sz w:val="28"/>
        </w:rPr>
        <w:t>‌</w:t>
      </w:r>
      <w:r>
        <w:rPr>
          <w:rFonts w:ascii="Times New Roman" w:hAnsi="Times New Roman"/>
          <w:b w:val="false"/>
          <w:i w:val="false"/>
          <w:color w:val="000000"/>
          <w:sz w:val="28"/>
        </w:rPr>
        <w:t xml:space="preserve">: В. А. Жуковский, И.С. Никитин, Е. А. Баратынский, Ф. И. Тютчев, А. А. Фет, </w:t>
      </w:r>
      <w:r>
        <w:rPr>
          <w:rFonts w:ascii="Times New Roman" w:hAnsi="Times New Roman"/>
          <w:b w:val="false"/>
          <w:i w:val="false"/>
          <w:color w:val="000000"/>
          <w:sz w:val="28"/>
        </w:rPr>
        <w:t>‌</w:t>
      </w:r>
      <w:bookmarkStart w:name="9a99601d-2f81-41a7-a40b-18f4d76e554b" w:id="75"/>
      <w:r>
        <w:rPr>
          <w:rFonts w:ascii="Times New Roman" w:hAnsi="Times New Roman"/>
          <w:b w:val="false"/>
          <w:i w:val="false"/>
          <w:color w:val="000000"/>
          <w:sz w:val="28"/>
        </w:rPr>
        <w:t>Н. А. Некрасов, И. А. Бунин, А. А. Блок, К. Д. Бальмонт и др.</w:t>
      </w:r>
      <w:bookmarkEnd w:id="75"/>
      <w:r>
        <w:rPr>
          <w:rFonts w:ascii="Times New Roman" w:hAnsi="Times New Roman"/>
          <w:b w:val="false"/>
          <w:i w:val="false"/>
          <w:color w:val="000000"/>
          <w:sz w:val="28"/>
        </w:rPr>
        <w:t>‌</w:t>
      </w:r>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cf36c94d-b3f5-4b3d-a3c7-3ba766d230a2" w:id="76"/>
      <w:r>
        <w:rPr>
          <w:rFonts w:ascii="Times New Roman" w:hAnsi="Times New Roman"/>
          <w:b w:val="false"/>
          <w:i w:val="false"/>
          <w:color w:val="333333"/>
          <w:sz w:val="28"/>
        </w:rPr>
        <w:t>и другие (по выбору).</w:t>
      </w:r>
      <w:bookmarkEnd w:id="76"/>
      <w:r>
        <w:rPr>
          <w:rFonts w:ascii="Times New Roman" w:hAnsi="Times New Roman"/>
          <w:b w:val="false"/>
          <w:i w:val="false"/>
          <w:color w:val="333333"/>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r>
        <w:rPr>
          <w:rFonts w:ascii="Times New Roman" w:hAnsi="Times New Roman"/>
          <w:b w:val="false"/>
          <w:i w:val="false"/>
          <w:color w:val="000000"/>
          <w:sz w:val="28"/>
        </w:rPr>
        <w:t>‌</w:t>
      </w:r>
      <w:bookmarkStart w:name="9f73dd0a-54f2-4590-ac41-ba0d876049a1" w:id="77"/>
      <w:r>
        <w:rPr>
          <w:rFonts w:ascii="Times New Roman" w:hAnsi="Times New Roman"/>
          <w:b w:val="false"/>
          <w:i w:val="false"/>
          <w:color w:val="000000"/>
          <w:sz w:val="28"/>
        </w:rPr>
        <w:t>(не менее трёх произведений)</w:t>
      </w:r>
      <w:bookmarkEnd w:id="77"/>
      <w:r>
        <w:rPr>
          <w:rFonts w:ascii="Times New Roman" w:hAnsi="Times New Roman"/>
          <w:b w:val="false"/>
          <w:i w:val="false"/>
          <w:color w:val="000000"/>
          <w:sz w:val="28"/>
        </w:rPr>
        <w:t>‌</w:t>
      </w:r>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r>
        <w:rPr>
          <w:rFonts w:ascii="Times New Roman" w:hAnsi="Times New Roman"/>
          <w:b w:val="false"/>
          <w:i w:val="false"/>
          <w:color w:val="000000"/>
          <w:sz w:val="28"/>
        </w:rPr>
        <w:t>‌</w:t>
      </w:r>
      <w:bookmarkStart w:name="d876fe18-c1a8-4a91-8d52-d25058604082" w:id="78"/>
      <w:r>
        <w:rPr>
          <w:rFonts w:ascii="Times New Roman" w:hAnsi="Times New Roman"/>
          <w:b w:val="false"/>
          <w:i w:val="false"/>
          <w:color w:val="000000"/>
          <w:sz w:val="28"/>
        </w:rPr>
        <w:t>и другие (по выбору)</w:t>
      </w:r>
      <w:bookmarkEnd w:id="7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r>
        <w:rPr>
          <w:rFonts w:ascii="Times New Roman" w:hAnsi="Times New Roman"/>
          <w:b w:val="false"/>
          <w:i w:val="false"/>
          <w:color w:val="000000"/>
          <w:sz w:val="28"/>
        </w:rPr>
        <w:t>‌</w:t>
      </w:r>
      <w:bookmarkStart w:name="246de2e0-56be-4295-9596-db940aac14bd" w:id="79"/>
      <w:r>
        <w:rPr>
          <w:rFonts w:ascii="Times New Roman" w:hAnsi="Times New Roman"/>
          <w:b w:val="false"/>
          <w:i w:val="false"/>
          <w:color w:val="000000"/>
          <w:sz w:val="28"/>
        </w:rPr>
        <w:t>(не менее трёх авторов)</w:t>
      </w:r>
      <w:bookmarkEnd w:id="79"/>
      <w:r>
        <w:rPr>
          <w:rFonts w:ascii="Times New Roman" w:hAnsi="Times New Roman"/>
          <w:b w:val="false"/>
          <w:i w:val="false"/>
          <w:color w:val="000000"/>
          <w:sz w:val="28"/>
        </w:rPr>
        <w:t>‌</w:t>
      </w:r>
      <w:r>
        <w:rPr>
          <w:rFonts w:ascii="Times New Roman" w:hAnsi="Times New Roman"/>
          <w:b w:val="false"/>
          <w:i w:val="false"/>
          <w:color w:val="000000"/>
          <w:sz w:val="28"/>
        </w:rPr>
        <w:t xml:space="preserve">: на примере произведений В. П. Астафьева, М. М. Пришвина, С.А. Есенина, </w:t>
      </w:r>
      <w:r>
        <w:rPr>
          <w:rFonts w:ascii="Times New Roman" w:hAnsi="Times New Roman"/>
          <w:b w:val="false"/>
          <w:i w:val="false"/>
          <w:color w:val="000000"/>
          <w:sz w:val="28"/>
        </w:rPr>
        <w:t>‌</w:t>
      </w:r>
      <w:bookmarkStart w:name="bc1695a5-bd06-4a76-858a-d4d40b281db4" w:id="80"/>
      <w:r>
        <w:rPr>
          <w:rFonts w:ascii="Times New Roman" w:hAnsi="Times New Roman"/>
          <w:b w:val="false"/>
          <w:i w:val="false"/>
          <w:color w:val="000000"/>
          <w:sz w:val="28"/>
        </w:rPr>
        <w:t>А. И. Куприна, К. Г. Паустовского, Ю. И. Коваля и др.</w:t>
      </w:r>
      <w:bookmarkEnd w:id="8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43cc23b0-61c4-4e00-b89d-508f8c0c86cc" w:id="81"/>
      <w:r>
        <w:rPr>
          <w:rFonts w:ascii="Times New Roman" w:hAnsi="Times New Roman"/>
          <w:b w:val="false"/>
          <w:i w:val="false"/>
          <w:color w:val="333333"/>
          <w:sz w:val="28"/>
        </w:rPr>
        <w:t>и другие (по выбору).</w:t>
      </w:r>
      <w:bookmarkEnd w:id="81"/>
      <w:r>
        <w:rPr>
          <w:rFonts w:ascii="Times New Roman" w:hAnsi="Times New Roman"/>
          <w:b w:val="false"/>
          <w:i w:val="false"/>
          <w:color w:val="333333"/>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r>
        <w:rPr>
          <w:rFonts w:ascii="Times New Roman" w:hAnsi="Times New Roman"/>
          <w:b w:val="false"/>
          <w:i w:val="false"/>
          <w:color w:val="000000"/>
          <w:sz w:val="28"/>
        </w:rPr>
        <w:t>‌</w:t>
      </w:r>
      <w:bookmarkStart w:name="7d70a143-b34a-48de-a855-a34e00cf3c38" w:id="82"/>
      <w:r>
        <w:rPr>
          <w:rFonts w:ascii="Times New Roman" w:hAnsi="Times New Roman"/>
          <w:b w:val="false"/>
          <w:i w:val="false"/>
          <w:color w:val="000000"/>
          <w:sz w:val="28"/>
        </w:rPr>
        <w:t>(на примере произведений не менее трёх авторов)</w:t>
      </w:r>
      <w:bookmarkEnd w:id="82"/>
      <w:r>
        <w:rPr>
          <w:rFonts w:ascii="Times New Roman" w:hAnsi="Times New Roman"/>
          <w:b w:val="false"/>
          <w:i w:val="false"/>
          <w:color w:val="000000"/>
          <w:sz w:val="28"/>
        </w:rPr>
        <w:t>‌</w:t>
      </w:r>
      <w:r>
        <w:rPr>
          <w:rFonts w:ascii="Times New Roman" w:hAnsi="Times New Roman"/>
          <w:b w:val="false"/>
          <w:i w:val="false"/>
          <w:color w:val="000000"/>
          <w:sz w:val="28"/>
        </w:rPr>
        <w:t xml:space="preserve">: А. П. Чехова, Н. Г. Гарина-Михайловского, М.М. Зощенко, К.Г.Паустовский, </w:t>
      </w:r>
      <w:r>
        <w:rPr>
          <w:rFonts w:ascii="Times New Roman" w:hAnsi="Times New Roman"/>
          <w:b w:val="false"/>
          <w:i w:val="false"/>
          <w:color w:val="000000"/>
          <w:sz w:val="28"/>
        </w:rPr>
        <w:t>‌</w:t>
      </w:r>
      <w:bookmarkStart w:name="26220ac3-4e82-456a-9e95-74ad70c180f4" w:id="83"/>
      <w:r>
        <w:rPr>
          <w:rFonts w:ascii="Times New Roman" w:hAnsi="Times New Roman"/>
          <w:b w:val="false"/>
          <w:i w:val="false"/>
          <w:color w:val="000000"/>
          <w:sz w:val="28"/>
        </w:rPr>
        <w:t>Б. С. Житкова, В. В. Крапивина и др.</w:t>
      </w:r>
      <w:bookmarkEnd w:id="83"/>
      <w:r>
        <w:rPr>
          <w:rFonts w:ascii="Times New Roman" w:hAnsi="Times New Roman"/>
          <w:b w:val="false"/>
          <w:i w:val="false"/>
          <w:color w:val="000000"/>
          <w:sz w:val="28"/>
        </w:rPr>
        <w:t>‌</w:t>
      </w:r>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r>
        <w:rPr>
          <w:rFonts w:ascii="Times New Roman" w:hAnsi="Times New Roman"/>
          <w:b w:val="false"/>
          <w:i w:val="false"/>
          <w:color w:val="000000"/>
          <w:sz w:val="28"/>
        </w:rPr>
        <w:t>‌</w:t>
      </w:r>
      <w:bookmarkStart w:name="a4cb9ea3-0451-4889-b1a1-f6f4710bf1d9" w:id="84"/>
      <w:r>
        <w:rPr>
          <w:rFonts w:ascii="Times New Roman" w:hAnsi="Times New Roman"/>
          <w:b w:val="false"/>
          <w:i w:val="false"/>
          <w:color w:val="000000"/>
          <w:sz w:val="28"/>
        </w:rPr>
        <w:t>(1-2 рассказа из цикла)</w:t>
      </w:r>
      <w:bookmarkEnd w:id="84"/>
      <w:r>
        <w:rPr>
          <w:rFonts w:ascii="Times New Roman" w:hAnsi="Times New Roman"/>
          <w:b w:val="false"/>
          <w:i w:val="false"/>
          <w:color w:val="000000"/>
          <w:sz w:val="28"/>
        </w:rPr>
        <w:t>‌</w:t>
      </w:r>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r>
        <w:rPr>
          <w:rFonts w:ascii="Times New Roman" w:hAnsi="Times New Roman"/>
          <w:b w:val="false"/>
          <w:i w:val="false"/>
          <w:color w:val="000000"/>
          <w:sz w:val="28"/>
        </w:rPr>
        <w:t>‌</w:t>
      </w:r>
      <w:bookmarkStart w:name="9ce33c6b-ec01-45c7-8e71-faa83c253d05" w:id="85"/>
      <w:r>
        <w:rPr>
          <w:rFonts w:ascii="Times New Roman" w:hAnsi="Times New Roman"/>
          <w:b w:val="false"/>
          <w:i w:val="false"/>
          <w:color w:val="000000"/>
          <w:sz w:val="28"/>
        </w:rPr>
        <w:t>(одна по выбору)</w:t>
      </w:r>
      <w:bookmarkEnd w:id="85"/>
      <w:r>
        <w:rPr>
          <w:rFonts w:ascii="Times New Roman" w:hAnsi="Times New Roman"/>
          <w:b w:val="false"/>
          <w:i w:val="false"/>
          <w:color w:val="000000"/>
          <w:sz w:val="28"/>
        </w:rPr>
        <w:t>‌</w:t>
      </w:r>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r>
        <w:rPr>
          <w:rFonts w:ascii="Times New Roman" w:hAnsi="Times New Roman"/>
          <w:b w:val="false"/>
          <w:i w:val="false"/>
          <w:color w:val="000000"/>
          <w:sz w:val="28"/>
        </w:rPr>
        <w:t>‌</w:t>
      </w:r>
      <w:bookmarkStart w:name="062a5f32-e196-4fe2-a2d8-404f5174ede8" w:id="86"/>
      <w:r>
        <w:rPr>
          <w:rFonts w:ascii="Times New Roman" w:hAnsi="Times New Roman"/>
          <w:b w:val="false"/>
          <w:i w:val="false"/>
          <w:color w:val="000000"/>
          <w:sz w:val="28"/>
        </w:rPr>
        <w:t>(не менее двух произведений по выбору):</w:t>
      </w:r>
      <w:bookmarkEnd w:id="86"/>
      <w:r>
        <w:rPr>
          <w:rFonts w:ascii="Times New Roman" w:hAnsi="Times New Roman"/>
          <w:b w:val="false"/>
          <w:i w:val="false"/>
          <w:color w:val="000000"/>
          <w:sz w:val="28"/>
        </w:rPr>
        <w:t>‌</w:t>
      </w:r>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w:t>
      </w:r>
      <w:bookmarkStart w:name="4e231ac4-4ac0-464c-bde6-6a1b7d5919e6" w:id="87"/>
      <w:r>
        <w:rPr>
          <w:rFonts w:ascii="Times New Roman" w:hAnsi="Times New Roman"/>
          <w:b w:val="false"/>
          <w:i w:val="false"/>
          <w:color w:val="000000"/>
          <w:sz w:val="28"/>
        </w:rPr>
        <w:t>М. М. Зощенко, В. В. Голявкина</w:t>
      </w:r>
      <w:bookmarkEnd w:id="8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r>
        <w:rPr>
          <w:rFonts w:ascii="Times New Roman" w:hAnsi="Times New Roman"/>
          <w:b w:val="false"/>
          <w:i w:val="false"/>
          <w:color w:val="000000"/>
          <w:sz w:val="28"/>
        </w:rPr>
        <w:t>‌</w:t>
      </w:r>
      <w:bookmarkStart w:name="53c080ee-763e-43ed-999e-471164d70763" w:id="88"/>
      <w:r>
        <w:rPr>
          <w:rFonts w:ascii="Times New Roman" w:hAnsi="Times New Roman"/>
          <w:b w:val="false"/>
          <w:i w:val="false"/>
          <w:color w:val="000000"/>
          <w:sz w:val="28"/>
        </w:rPr>
        <w:t>(1-2 произведения по выбору)</w:t>
      </w:r>
      <w:bookmarkEnd w:id="88"/>
      <w:r>
        <w:rPr>
          <w:rFonts w:ascii="Times New Roman" w:hAnsi="Times New Roman"/>
          <w:b w:val="false"/>
          <w:i w:val="false"/>
          <w:color w:val="000000"/>
          <w:sz w:val="28"/>
        </w:rPr>
        <w:t>‌</w:t>
      </w:r>
      <w:r>
        <w:rPr>
          <w:rFonts w:ascii="Times New Roman" w:hAnsi="Times New Roman"/>
          <w:b w:val="false"/>
          <w:i w:val="false"/>
          <w:color w:val="000000"/>
          <w:sz w:val="28"/>
        </w:rPr>
        <w:t xml:space="preserve">, Н.Н. Носов «Витя Малеев в школе и дома» (отдельные главы) </w:t>
      </w:r>
      <w:r>
        <w:rPr>
          <w:rFonts w:ascii="Times New Roman" w:hAnsi="Times New Roman"/>
          <w:b w:val="false"/>
          <w:i w:val="false"/>
          <w:color w:val="000000"/>
          <w:sz w:val="28"/>
        </w:rPr>
        <w:t>‌</w:t>
      </w:r>
      <w:bookmarkStart w:name="26aa4aeb-d898-422a-9eda-b866102f0def" w:id="89"/>
      <w:r>
        <w:rPr>
          <w:rFonts w:ascii="Times New Roman" w:hAnsi="Times New Roman"/>
          <w:b w:val="false"/>
          <w:i w:val="false"/>
          <w:color w:val="000000"/>
          <w:sz w:val="28"/>
        </w:rPr>
        <w:t>и другие</w:t>
      </w:r>
      <w:bookmarkEnd w:id="8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de9a53ab-3e80-4b5b-8ed7-4e2e364c4403" w:id="90"/>
      <w:r>
        <w:rPr>
          <w:rFonts w:ascii="Times New Roman" w:hAnsi="Times New Roman"/>
          <w:b w:val="false"/>
          <w:i w:val="false"/>
          <w:color w:val="000000"/>
          <w:sz w:val="28"/>
        </w:rPr>
        <w:t>Ш. Перро, братьев Гримм и др. (по выбору)</w:t>
      </w:r>
      <w:bookmarkEnd w:id="90"/>
      <w:r>
        <w:rPr>
          <w:rFonts w:ascii="Times New Roman" w:hAnsi="Times New Roman"/>
          <w:b w:val="false"/>
          <w:i w:val="false"/>
          <w:color w:val="000000"/>
          <w:sz w:val="28"/>
        </w:rPr>
        <w:t>‌</w:t>
      </w:r>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r>
        <w:rPr>
          <w:rFonts w:ascii="Times New Roman" w:hAnsi="Times New Roman"/>
          <w:b w:val="false"/>
          <w:i w:val="false"/>
          <w:color w:val="000000"/>
          <w:sz w:val="28"/>
        </w:rPr>
        <w:t>‌</w:t>
      </w:r>
      <w:bookmarkStart w:name="47a66d7e-7bca-4ea2-ba5d-914bf7023a72" w:id="91"/>
      <w:r>
        <w:rPr>
          <w:rFonts w:ascii="Times New Roman" w:hAnsi="Times New Roman"/>
          <w:b w:val="false"/>
          <w:i w:val="false"/>
          <w:color w:val="000000"/>
          <w:sz w:val="28"/>
        </w:rPr>
        <w:t>и другие (по выбору)</w:t>
      </w:r>
      <w:bookmarkEnd w:id="9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34"/>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34"/>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34"/>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34"/>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34"/>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34"/>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35"/>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35"/>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35"/>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35"/>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35"/>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35"/>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35"/>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35"/>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35"/>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35"/>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36"/>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36"/>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36"/>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36"/>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37"/>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37"/>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37"/>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2"/>
      <w:hyperlink w:anchor="_ftnref1">
        <w:r>
          <w:rPr>
            <w:rFonts w:ascii="Times New Roman" w:hAnsi="Times New Roman"/>
            <w:b w:val="false"/>
            <w:i w:val="false"/>
            <w:color w:val="0000ff"/>
            <w:u w:val="single"/>
          </w:rPr>
          <w:t/>
        </w:r>
        <w:r>
          <w:rPr>
            <w:rFonts w:ascii="Times New Roman" w:hAnsi="Times New Roman"/>
            <w:b w:val="false"/>
            <w:i w:val="false"/>
            <w:color w:val="0000ff"/>
            <w:sz w:val="18"/>
          </w:rPr>
          <w:t>[1]</w:t>
        </w:r>
      </w:hyperlink>
      <w:bookmarkEnd w:id="92"/>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920002" w:id="93"/>
    <w:p>
      <w:pPr>
        <w:sectPr>
          <w:pgSz w:w="11906" w:h="16383" w:orient="portrait"/>
        </w:sectPr>
      </w:pPr>
    </w:p>
    <w:bookmarkEnd w:id="93"/>
    <w:bookmarkEnd w:id="11"/>
    <w:bookmarkStart w:name="block-920003" w:id="9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1290"/>
        <w:gridCol w:w="2880"/>
        <w:gridCol w:w="2645"/>
        <w:gridCol w:w="6738"/>
        <w:gridCol w:w="41"/>
      </w:tblGrid>
      <w:tr>
        <w:trPr>
          <w:trHeight w:val="300" w:hRule="atLeast"/>
          <w:trHeight w:val="144" w:hRule="atLeast"/>
        </w:trPr>
        <w:tc>
          <w:tcPr>
            <w:tcW w:w="9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851"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7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1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4"/>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90"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16" w:type="dxa"/>
            <w:tcBorders/>
            <w:tcMar>
              <w:top w:w="50" w:type="dxa"/>
              <w:left w:w="100" w:type="dxa"/>
            </w:tcMar>
            <w:vAlign w:val="center"/>
          </w:tcPr>
          <w:p>
            <w:pPr>
              <w:spacing w:before="0" w:after="0"/>
              <w:ind w:left="135"/>
              <w:jc w:val="left"/>
            </w:pPr>
          </w:p>
        </w:tc>
      </w:tr>
      <w:tr>
        <w:trPr>
          <w:trHeight w:val="300"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16" w:type="dxa"/>
            <w:tcBorders/>
            <w:tcMar>
              <w:top w:w="50" w:type="dxa"/>
              <w:left w:w="100" w:type="dxa"/>
            </w:tcMar>
            <w:vAlign w:val="center"/>
          </w:tcPr>
          <w:p>
            <w:pPr>
              <w:spacing w:before="0" w:after="0"/>
              <w:ind w:left="135"/>
              <w:jc w:val="left"/>
            </w:pPr>
          </w:p>
        </w:tc>
      </w:tr>
      <w:tr>
        <w:trPr>
          <w:trHeight w:val="300"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471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2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2"/>
            <w:tcBorders/>
            <w:tcMar>
              <w:top w:w="50" w:type="dxa"/>
              <w:left w:w="100" w:type="dxa"/>
            </w:tcMar>
            <w:vAlign w:val="center"/>
          </w:tcPr>
          <w:p>
            <w:pPr>
              <w:jc w:val="left"/>
            </w:pPr>
          </w:p>
        </w:tc>
      </w:tr>
      <w:tr>
        <w:trPr>
          <w:trHeight w:val="300" w:hRule="atLeast"/>
          <w:trHeight w:val="144" w:hRule="atLeast"/>
        </w:trPr>
        <w:tc>
          <w:tcPr>
            <w:tcW w:w="0" w:type="auto"/>
            <w:gridSpan w:val="4"/>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095"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716" w:type="dxa"/>
            <w:tcBorders/>
            <w:tcMar>
              <w:top w:w="50" w:type="dxa"/>
              <w:left w:w="100" w:type="dxa"/>
            </w:tcMar>
            <w:vAlign w:val="center"/>
          </w:tcPr>
          <w:p>
            <w:pPr>
              <w:spacing w:before="0" w:after="0"/>
              <w:ind w:left="135"/>
              <w:jc w:val="left"/>
            </w:pPr>
          </w:p>
        </w:tc>
      </w:tr>
      <w:tr>
        <w:trPr>
          <w:trHeight w:val="555"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4716" w:type="dxa"/>
            <w:tcBorders/>
            <w:tcMar>
              <w:top w:w="50" w:type="dxa"/>
              <w:left w:w="100" w:type="dxa"/>
            </w:tcMar>
            <w:vAlign w:val="center"/>
          </w:tcPr>
          <w:p>
            <w:pPr>
              <w:spacing w:before="0" w:after="0"/>
              <w:ind w:left="135"/>
              <w:jc w:val="left"/>
            </w:pPr>
          </w:p>
        </w:tc>
      </w:tr>
      <w:tr>
        <w:trPr>
          <w:trHeight w:val="555"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716" w:type="dxa"/>
            <w:tcBorders/>
            <w:tcMar>
              <w:top w:w="50" w:type="dxa"/>
              <w:left w:w="100" w:type="dxa"/>
            </w:tcMar>
            <w:vAlign w:val="center"/>
          </w:tcPr>
          <w:p>
            <w:pPr>
              <w:spacing w:before="0" w:after="0"/>
              <w:ind w:left="135"/>
              <w:jc w:val="left"/>
            </w:pPr>
          </w:p>
        </w:tc>
      </w:tr>
      <w:tr>
        <w:trPr>
          <w:trHeight w:val="1095"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16" w:type="dxa"/>
            <w:tcBorders/>
            <w:tcMar>
              <w:top w:w="50" w:type="dxa"/>
              <w:left w:w="100" w:type="dxa"/>
            </w:tcMar>
            <w:vAlign w:val="center"/>
          </w:tcPr>
          <w:p>
            <w:pPr>
              <w:spacing w:before="0" w:after="0"/>
              <w:ind w:left="135"/>
              <w:jc w:val="left"/>
            </w:pPr>
          </w:p>
        </w:tc>
      </w:tr>
      <w:tr>
        <w:trPr>
          <w:trHeight w:val="825"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4716" w:type="dxa"/>
            <w:tcBorders/>
            <w:tcMar>
              <w:top w:w="50" w:type="dxa"/>
              <w:left w:w="100" w:type="dxa"/>
            </w:tcMar>
            <w:vAlign w:val="center"/>
          </w:tcPr>
          <w:p>
            <w:pPr>
              <w:spacing w:before="0" w:after="0"/>
              <w:ind w:left="135"/>
              <w:jc w:val="left"/>
            </w:pPr>
          </w:p>
        </w:tc>
      </w:tr>
      <w:tr>
        <w:trPr>
          <w:trHeight w:val="555"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4716" w:type="dxa"/>
            <w:tcBorders/>
            <w:tcMar>
              <w:top w:w="50" w:type="dxa"/>
              <w:left w:w="100" w:type="dxa"/>
            </w:tcMar>
            <w:vAlign w:val="center"/>
          </w:tcPr>
          <w:p>
            <w:pPr>
              <w:spacing w:before="0" w:after="0"/>
              <w:ind w:left="135"/>
              <w:jc w:val="left"/>
            </w:pPr>
          </w:p>
        </w:tc>
      </w:tr>
      <w:tr>
        <w:trPr>
          <w:trHeight w:val="1095"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16" w:type="dxa"/>
            <w:tcBorders/>
            <w:tcMar>
              <w:top w:w="50" w:type="dxa"/>
              <w:left w:w="100" w:type="dxa"/>
            </w:tcMar>
            <w:vAlign w:val="center"/>
          </w:tcPr>
          <w:p>
            <w:pPr>
              <w:spacing w:before="0" w:after="0"/>
              <w:ind w:left="135"/>
              <w:jc w:val="left"/>
            </w:pPr>
          </w:p>
        </w:tc>
      </w:tr>
      <w:tr>
        <w:trPr>
          <w:trHeight w:val="825" w:hRule="atLeast"/>
          <w:trHeight w:val="144" w:hRule="atLeast"/>
        </w:trPr>
        <w:tc>
          <w:tcPr>
            <w:tcW w:w="9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18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1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2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2"/>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2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471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471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1282"/>
        <w:gridCol w:w="2880"/>
        <w:gridCol w:w="2653"/>
        <w:gridCol w:w="6779"/>
      </w:tblGrid>
      <w:tr>
        <w:trPr>
          <w:trHeight w:val="300" w:hRule="atLeast"/>
          <w:trHeight w:val="144" w:hRule="atLeast"/>
        </w:trPr>
        <w:tc>
          <w:tcPr>
            <w:tcW w:w="89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857"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7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1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745" w:type="dxa"/>
            <w:tcBorders/>
            <w:tcMar>
              <w:top w:w="50" w:type="dxa"/>
              <w:left w:w="100" w:type="dxa"/>
            </w:tcMar>
            <w:vAlign w:val="center"/>
          </w:tcPr>
          <w:p>
            <w:pPr>
              <w:spacing w:before="0" w:after="0"/>
              <w:ind w:left="135"/>
              <w:jc w:val="left"/>
            </w:pPr>
          </w:p>
        </w:tc>
      </w:tr>
      <w:tr>
        <w:trPr>
          <w:trHeight w:val="82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4745" w:type="dxa"/>
            <w:tcBorders/>
            <w:tcMar>
              <w:top w:w="50" w:type="dxa"/>
              <w:left w:w="100" w:type="dxa"/>
            </w:tcMar>
            <w:vAlign w:val="center"/>
          </w:tcPr>
          <w:p>
            <w:pPr>
              <w:spacing w:before="0" w:after="0"/>
              <w:ind w:left="135"/>
              <w:jc w:val="left"/>
            </w:pPr>
          </w:p>
        </w:tc>
      </w:tr>
      <w:tr>
        <w:trPr>
          <w:trHeight w:val="109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4745" w:type="dxa"/>
            <w:tcBorders/>
            <w:tcMar>
              <w:top w:w="50" w:type="dxa"/>
              <w:left w:w="100" w:type="dxa"/>
            </w:tcMar>
            <w:vAlign w:val="center"/>
          </w:tcPr>
          <w:p>
            <w:pPr>
              <w:spacing w:before="0" w:after="0"/>
              <w:ind w:left="135"/>
              <w:jc w:val="left"/>
            </w:pPr>
          </w:p>
        </w:tc>
      </w:tr>
      <w:tr>
        <w:trPr>
          <w:trHeight w:val="300"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4745" w:type="dxa"/>
            <w:tcBorders/>
            <w:tcMar>
              <w:top w:w="50" w:type="dxa"/>
              <w:left w:w="100" w:type="dxa"/>
            </w:tcMar>
            <w:vAlign w:val="center"/>
          </w:tcPr>
          <w:p>
            <w:pPr>
              <w:spacing w:before="0" w:after="0"/>
              <w:ind w:left="135"/>
              <w:jc w:val="left"/>
            </w:pPr>
          </w:p>
        </w:tc>
      </w:tr>
      <w:tr>
        <w:trPr>
          <w:trHeight w:val="300"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4745" w:type="dxa"/>
            <w:tcBorders/>
            <w:tcMar>
              <w:top w:w="50" w:type="dxa"/>
              <w:left w:w="100" w:type="dxa"/>
            </w:tcMar>
            <w:vAlign w:val="center"/>
          </w:tcPr>
          <w:p>
            <w:pPr>
              <w:spacing w:before="0" w:after="0"/>
              <w:ind w:left="135"/>
              <w:jc w:val="left"/>
            </w:pPr>
          </w:p>
        </w:tc>
      </w:tr>
      <w:tr>
        <w:trPr>
          <w:trHeight w:val="109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4745" w:type="dxa"/>
            <w:tcBorders/>
            <w:tcMar>
              <w:top w:w="50" w:type="dxa"/>
              <w:left w:w="100" w:type="dxa"/>
            </w:tcMar>
            <w:vAlign w:val="center"/>
          </w:tcPr>
          <w:p>
            <w:pPr>
              <w:spacing w:before="0" w:after="0"/>
              <w:ind w:left="135"/>
              <w:jc w:val="left"/>
            </w:pPr>
          </w:p>
        </w:tc>
      </w:tr>
      <w:tr>
        <w:trPr>
          <w:trHeight w:val="750"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4745" w:type="dxa"/>
            <w:tcBorders/>
            <w:tcMar>
              <w:top w:w="50" w:type="dxa"/>
              <w:left w:w="100" w:type="dxa"/>
            </w:tcMar>
            <w:vAlign w:val="center"/>
          </w:tcPr>
          <w:p>
            <w:pPr>
              <w:spacing w:before="0" w:after="0"/>
              <w:ind w:left="135"/>
              <w:jc w:val="left"/>
            </w:pPr>
          </w:p>
        </w:tc>
      </w:tr>
      <w:tr>
        <w:trPr>
          <w:trHeight w:val="109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4745" w:type="dxa"/>
            <w:tcBorders/>
            <w:tcMar>
              <w:top w:w="50" w:type="dxa"/>
              <w:left w:w="100" w:type="dxa"/>
            </w:tcMar>
            <w:vAlign w:val="center"/>
          </w:tcPr>
          <w:p>
            <w:pPr>
              <w:spacing w:before="0" w:after="0"/>
              <w:ind w:left="135"/>
              <w:jc w:val="left"/>
            </w:pPr>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4745" w:type="dxa"/>
            <w:tcBorders/>
            <w:tcMar>
              <w:top w:w="50" w:type="dxa"/>
              <w:left w:w="100" w:type="dxa"/>
            </w:tcMar>
            <w:vAlign w:val="center"/>
          </w:tcPr>
          <w:p>
            <w:pPr>
              <w:spacing w:before="0" w:after="0"/>
              <w:ind w:left="135"/>
              <w:jc w:val="left"/>
            </w:pPr>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4745" w:type="dxa"/>
            <w:tcBorders/>
            <w:tcMar>
              <w:top w:w="50" w:type="dxa"/>
              <w:left w:w="100" w:type="dxa"/>
            </w:tcMar>
            <w:vAlign w:val="center"/>
          </w:tcPr>
          <w:p>
            <w:pPr>
              <w:spacing w:before="0" w:after="0"/>
              <w:ind w:left="135"/>
              <w:jc w:val="left"/>
            </w:pPr>
          </w:p>
        </w:tc>
      </w:tr>
      <w:tr>
        <w:trPr>
          <w:trHeight w:val="136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745"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29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474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9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474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1282"/>
        <w:gridCol w:w="2880"/>
        <w:gridCol w:w="2653"/>
        <w:gridCol w:w="6779"/>
      </w:tblGrid>
      <w:tr>
        <w:trPr>
          <w:trHeight w:val="300" w:hRule="atLeast"/>
          <w:trHeight w:val="144" w:hRule="atLeast"/>
        </w:trPr>
        <w:tc>
          <w:tcPr>
            <w:tcW w:w="89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857"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7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1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https://m.edsoo.ru/7f411a40</w:t>
              </w:r>
            </w:hyperlink>
          </w:p>
        </w:tc>
      </w:tr>
      <w:tr>
        <w:trPr>
          <w:trHeight w:val="1050"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29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474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9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474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1282"/>
        <w:gridCol w:w="2880"/>
        <w:gridCol w:w="2653"/>
        <w:gridCol w:w="6779"/>
      </w:tblGrid>
      <w:tr>
        <w:trPr>
          <w:trHeight w:val="300" w:hRule="atLeast"/>
          <w:trHeight w:val="144" w:hRule="atLeast"/>
        </w:trPr>
        <w:tc>
          <w:tcPr>
            <w:tcW w:w="89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857"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7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1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 Ю. Лермонтова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 Н. Толстого</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https://m.edsoo.ru/7f412cec</w:t>
              </w:r>
            </w:hyperlink>
          </w:p>
        </w:tc>
      </w:tr>
      <w:tr>
        <w:trPr>
          <w:trHeight w:val="2115" w:hRule="atLeast"/>
          <w:trHeight w:val="144" w:hRule="atLeast"/>
        </w:trPr>
        <w:tc>
          <w:tcPr>
            <w:tcW w:w="89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18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47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29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474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9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4745" w:type="dxa"/>
            <w:tcBorders/>
            <w:tcMar>
              <w:top w:w="50" w:type="dxa"/>
              <w:left w:w="100" w:type="dxa"/>
            </w:tcMar>
            <w:vAlign w:val="center"/>
          </w:tcPr>
          <w:p>
            <w:pPr>
              <w:jc w:val="left"/>
            </w:pPr>
          </w:p>
        </w:tc>
      </w:tr>
    </w:tbl>
    <w:p>
      <w:pPr>
        <w:sectPr>
          <w:pgSz w:w="16383" w:h="11906" w:orient="landscape"/>
        </w:sectPr>
      </w:pPr>
    </w:p>
    <w:bookmarkStart w:name="block-920003" w:id="95"/>
    <w:p>
      <w:pPr>
        <w:sectPr>
          <w:pgSz w:w="16383" w:h="11906" w:orient="landscape"/>
        </w:sectPr>
      </w:pPr>
    </w:p>
    <w:bookmarkEnd w:id="95"/>
    <w:bookmarkEnd w:id="94"/>
    <w:bookmarkStart w:name="block-919998" w:id="9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97"/>
        <w:gridCol w:w="3147"/>
        <w:gridCol w:w="1433"/>
        <w:gridCol w:w="2471"/>
        <w:gridCol w:w="2593"/>
        <w:gridCol w:w="3112"/>
        <w:gridCol w:w="41"/>
      </w:tblGrid>
      <w:tr>
        <w:trPr>
          <w:trHeight w:val="300" w:hRule="atLeast"/>
          <w:trHeight w:val="144" w:hRule="atLeast"/>
        </w:trPr>
        <w:tc>
          <w:tcPr>
            <w:tcW w:w="5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1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55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90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55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55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гласных звуков в слове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90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55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35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устанавливать последовательность звуков в слове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А, 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Я, я</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94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Ю, ю</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А.Л.Барто "В школу"</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55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И, и</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90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В.К.Железников "История с азбукой"</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21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В.Г.Сутеев "Дядя Миша"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Г, г</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4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В.В.Бианки "Лесной Колобок - Колючий бок"</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Б, б</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48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По выбору: Произведение по выбору, например, М.М. Пришвин "Лисичкин хлеб"</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90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Е.А.Пермяк "Пичугин мост"</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68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С.Я.Маршак "Тихая сказка"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55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В.Г.Сутеев "Ёлка"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знаний о буквах. Русский алфавит</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произведений о буквах алфавита. С.Я.Маршак "Ты эти буквы заучи"</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навыка чтения. А.А. Шибаев "Беспокойные соседки", "Познакомились"</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литературных (авторских) сказок. Сказка К.Чуковского "Муха-Цокотуха"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животных. На примере произведений Е.И. Чарушина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небольших произведений о животных Н.И. Сладкова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рассказов о животных. Ответы на вопросы по содержанию произведения</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литературных (авторских) сказок. Русская народная сказка "Лисичка-сестричка и волк"</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94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небольших произведений Л.Н. Толстого о детях</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55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произведений о детях Н.Н. Носова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рассказов о детях. Ответы на вопросы по содержанию произведения</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литературных произведений. Е.Ф. Трутнева "Когда это бывает?"</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ценности и идеи в фольклорных (народных) сказках: отношения к природе, людям, предметам</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44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44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82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3060"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рассказов К.Д.Ушинского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В.А. Осеевой «Три товарища»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произведения А.Л. Барто «Я – лишний»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18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970"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3240"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1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стихотворного и прозаического текста о природе весной. Определение настроений, которые они создают</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родной природе, о Родине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загадки как средства воспитания живости ума, сообразительности</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пословицы как средства проявления народной мудрости, краткого изречения жизненных правил</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потешки как игрового народного фольклора</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09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произведений М.М. Пришвина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9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63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71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90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книг «Произведения о животных»: художественный и научно-познавательные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17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 чудо», Р.С. Сефа «Чудо»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90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фантазии и чудес в произведениях Б.В. Заходера «Моя Вообразилия», Ю.П. Мориц «Сто фантазий» и других на выбор</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238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и авторских произведений о чудесах и фантазии: сходство и различие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1365" w:hRule="atLeast"/>
          <w:trHeight w:val="144" w:hRule="atLeast"/>
        </w:trPr>
        <w:tc>
          <w:tcPr>
            <w:tcW w:w="5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иллюстрация, оглавление. Выбор книг в библиотеке</w:t>
            </w:r>
          </w:p>
        </w:tc>
        <w:tc>
          <w:tcPr>
            <w:tcW w:w="10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9" w:type="dxa"/>
            <w:tcBorders/>
            <w:tcMar>
              <w:top w:w="50" w:type="dxa"/>
              <w:left w:w="100" w:type="dxa"/>
            </w:tcMar>
            <w:vAlign w:val="center"/>
          </w:tcPr>
          <w:p>
            <w:pPr>
              <w:spacing w:before="0" w:after="0" w:line="276"/>
              <w:ind w:left="135"/>
              <w:jc w:val="center"/>
            </w:pPr>
          </w:p>
        </w:tc>
        <w:tc>
          <w:tcPr>
            <w:tcW w:w="1815" w:type="dxa"/>
            <w:tcBorders/>
            <w:tcMar>
              <w:top w:w="50" w:type="dxa"/>
              <w:left w:w="100" w:type="dxa"/>
            </w:tcMar>
            <w:vAlign w:val="center"/>
          </w:tcPr>
          <w:p>
            <w:pPr>
              <w:spacing w:before="0" w:after="0" w:line="276"/>
              <w:ind w:left="135"/>
              <w:jc w:val="center"/>
            </w:pPr>
          </w:p>
        </w:tc>
        <w:tc>
          <w:tcPr>
            <w:tcW w:w="217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7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824"/>
        <w:gridCol w:w="2880"/>
        <w:gridCol w:w="1488"/>
        <w:gridCol w:w="2535"/>
        <w:gridCol w:w="2651"/>
        <w:gridCol w:w="3175"/>
        <w:gridCol w:w="41"/>
      </w:tblGrid>
      <w:tr>
        <w:trPr>
          <w:trHeight w:val="300" w:hRule="atLeast"/>
          <w:trHeight w:val="144" w:hRule="atLeast"/>
        </w:trPr>
        <w:tc>
          <w:tcPr>
            <w:tcW w:w="5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2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5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произведения Ф.П. Савинова «Родина» и другие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7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С.Т.Романовского «Русь»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К.Г.Паустовского «Мещёрская сторона»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2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5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быта и культуры народов России. Произведения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 и других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М.М.Пришвина «Утро» и других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Произведения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осеннего леса в произведениях писателей. Произведения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5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Произведения по выбору, например, К.Д. Бальмонт «Осень»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осенней природы»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Ю.И. Ермолаева «Два пирожных» и других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Рассказ на выбор, например, С.А. Баруздин «Как Алёшке учиться надоело»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главного героя. Произведения на выбор, например, А.Е.Пермяк «Смородинка»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18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труда в произведениях писателей. на выбор, например, В.Г. Сутеев «Кто лучше?»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М.М.Зощенко «Самое главное»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В.В. Лунина «Я и Вовка»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рассказе Е.А. Пермяка «Две пословицы» и других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Л.Н.Толстого «Филиппок»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В.Ю.Драгунского «Тайное становится явным»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детях и дружбе»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З.Н.Александрова «Снежок»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2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С.А. Иванов «Каким бывает снег»</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А.С.Пушкина «Вот север, тучи нагоняя…» и С.А.Есенина «Поёт зима – аукает»</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«Чародейкою Зимою»</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Н.А.Некрасов «Мороз-воевода»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зимнего леса» по изученным текстам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И.З.Суриков «Детство»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зимнего пейзажа в лирических произведениях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зимней природы»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русской народной сказки «Дети Деда Мороза»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авторской сказки В.И.Даля «Девочка Снегурочка»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творческих проектов «Царство Мороза Ивановича» и «Приметы Нового года»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Здравствуй, праздник новогодний!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7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 например, осетинская народная сказка «Человек и ёж»</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339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7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Л.Н.Толстого «Лев и мышь»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8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братьях наших меньших»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2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 Произведения по выбору, например, сказки и рассказы Н.И. Сладкова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7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весеннего пейзажа в лирических произведениях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78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В.А.Жуковского «Жаворонок» и «Приход весны»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весеннего пейзажа в произведениях писателей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весенней природы»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весне. Выделение средств художественной выразительности (сравнение, эпитет)</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«Отец и сыновья» и других га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7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Е.А. Пермяка «Случай с кошельком»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«Сыновья»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7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7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3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другие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наших близких, о семье»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324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8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Ш.Перро «Кот в сапогах»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Ш.Перро «Кот в сапогах»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Э.Распе «Необыкновенный олень»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«Зарубежные писатели-сказочники»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 «Лучший друг»</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4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виды книг (учебная, художественная, справочная)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лета в произведении И.З. Сурикова «Лето»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итогам изученного во 2 классе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Шутливое искажение действительности. На примере произведения Ю.Мориц «Хохотальная путаница»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произведении. На примере произведения Д.Хармса «Весёлый старичок»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книг на основе рекомендательного списка: летнее чтение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85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824"/>
        <w:gridCol w:w="2880"/>
        <w:gridCol w:w="1488"/>
        <w:gridCol w:w="2535"/>
        <w:gridCol w:w="2651"/>
        <w:gridCol w:w="3175"/>
        <w:gridCol w:w="41"/>
      </w:tblGrid>
      <w:tr>
        <w:trPr>
          <w:trHeight w:val="300" w:hRule="atLeast"/>
          <w:trHeight w:val="144" w:hRule="atLeast"/>
        </w:trPr>
        <w:tc>
          <w:tcPr>
            <w:tcW w:w="5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2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5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https://m.edsoo.ru/8bc478de</w:t>
              </w:r>
            </w:hyperlink>
          </w:p>
        </w:tc>
      </w:tr>
      <w:tr>
        <w:trPr>
          <w:trHeight w:val="240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С.А. Васильева «Россия»: интонация, темп, ритм, логические ударения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https://m.edsoo.ru/8bc47a6e</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https://m.edsoo.ru/8bc47b72</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Т.В. Бокова «Родина»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https://m.edsoo.ru/8bc47c76</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 «Моя Родина»: роль и особенности заголовка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https://m.edsoo.ru/8bc47d84</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https://m.edsoo.ru/8bc483ec</w:t>
              </w:r>
            </w:hyperlink>
            <w:r>
              <w:rPr>
                <w:rFonts w:ascii="Times New Roman" w:hAnsi="Times New Roman"/>
                <w:b w:val="false"/>
                <w:i w:val="false"/>
                <w:color w:val="000000"/>
                <w:sz w:val="24"/>
              </w:rPr>
              <w:t xml:space="preserve"> </w:t>
            </w:r>
            <w:hyperlink r:id="rId39">
              <w:r>
                <w:rPr>
                  <w:rFonts w:ascii="Times New Roman" w:hAnsi="Times New Roman"/>
                  <w:b w:val="false"/>
                  <w:i w:val="false"/>
                  <w:color w:val="0000ff"/>
                  <w:sz w:val="22"/>
                  <w:u w:val="single"/>
                </w:rPr>
                <w:t>https://m.edsoo.ru/8bc4a25a</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https://m.edsoo.ru/8bc4861c</w:t>
              </w:r>
            </w:hyperlink>
            <w:r>
              <w:rPr>
                <w:rFonts w:ascii="Times New Roman" w:hAnsi="Times New Roman"/>
                <w:b w:val="false"/>
                <w:i w:val="false"/>
                <w:color w:val="000000"/>
                <w:sz w:val="24"/>
              </w:rPr>
              <w:t xml:space="preserve"> </w:t>
            </w:r>
            <w:hyperlink r:id="rId41">
              <w:r>
                <w:rPr>
                  <w:rFonts w:ascii="Times New Roman" w:hAnsi="Times New Roman"/>
                  <w:b w:val="false"/>
                  <w:i w:val="false"/>
                  <w:color w:val="0000ff"/>
                  <w:sz w:val="22"/>
                  <w:u w:val="single"/>
                </w:rPr>
                <w:t>https://m.edsoo.ru/8bc4a4f8</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 тематические группы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https://m.edsoo.ru/8bc4a3cc</w:t>
              </w:r>
            </w:hyperlink>
          </w:p>
        </w:tc>
      </w:tr>
      <w:tr>
        <w:trPr>
          <w:trHeight w:val="28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https://m.edsoo.ru/8bc4a610</w:t>
              </w:r>
            </w:hyperlink>
            <w:r>
              <w:rPr>
                <w:rFonts w:ascii="Times New Roman" w:hAnsi="Times New Roman"/>
                <w:b w:val="false"/>
                <w:i w:val="false"/>
                <w:color w:val="000000"/>
                <w:sz w:val="24"/>
              </w:rPr>
              <w:t xml:space="preserve"> </w:t>
            </w:r>
            <w:hyperlink r:id="rId44">
              <w:r>
                <w:rPr>
                  <w:rFonts w:ascii="Times New Roman" w:hAnsi="Times New Roman"/>
                  <w:b w:val="false"/>
                  <w:i w:val="false"/>
                  <w:color w:val="0000ff"/>
                  <w:sz w:val="22"/>
                  <w:u w:val="single"/>
                </w:rPr>
                <w:t>https://m.edsoo.ru/8bc4850e</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сказок разного вида (о животных, бытовые, волшебные)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https://m.edsoo.ru/8bc4a7dc</w:t>
              </w:r>
            </w:hyperlink>
            <w:r>
              <w:rPr>
                <w:rFonts w:ascii="Times New Roman" w:hAnsi="Times New Roman"/>
                <w:b w:val="false"/>
                <w:i w:val="false"/>
                <w:color w:val="000000"/>
                <w:sz w:val="24"/>
              </w:rPr>
              <w:t xml:space="preserve"> </w:t>
            </w:r>
            <w:hyperlink r:id="rId46">
              <w:r>
                <w:rPr>
                  <w:rFonts w:ascii="Times New Roman" w:hAnsi="Times New Roman"/>
                  <w:b w:val="false"/>
                  <w:i w:val="false"/>
                  <w:color w:val="0000ff"/>
                  <w:sz w:val="22"/>
                  <w:u w:val="single"/>
                </w:rPr>
                <w:t>https://m.edsoo.ru/8bc4861c</w:t>
              </w:r>
            </w:hyperlink>
          </w:p>
        </w:tc>
      </w:tr>
      <w:tr>
        <w:trPr>
          <w:trHeight w:val="27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https://m.edsoo.ru/8bc4a8fe</w:t>
              </w:r>
            </w:hyperlink>
            <w:r>
              <w:rPr>
                <w:rFonts w:ascii="Times New Roman" w:hAnsi="Times New Roman"/>
                <w:b w:val="false"/>
                <w:i w:val="false"/>
                <w:color w:val="000000"/>
                <w:sz w:val="24"/>
              </w:rPr>
              <w:t xml:space="preserve"> </w:t>
            </w:r>
            <w:hyperlink r:id="rId48">
              <w:r>
                <w:rPr>
                  <w:rFonts w:ascii="Times New Roman" w:hAnsi="Times New Roman"/>
                  <w:b w:val="false"/>
                  <w:i w:val="false"/>
                  <w:color w:val="0000ff"/>
                  <w:sz w:val="22"/>
                  <w:u w:val="single"/>
                </w:rPr>
                <w:t>https://m.edsoo.ru/8bc4875c</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https://m.edsoo.ru/8bc48892</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https://m.edsoo.ru/8bc489a0</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https://m.edsoo.ru/8bc48ab8</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https://m.edsoo.ru/8bc4aa16</w:t>
              </w:r>
            </w:hyperlink>
            <w:r>
              <w:rPr>
                <w:rFonts w:ascii="Times New Roman" w:hAnsi="Times New Roman"/>
                <w:b w:val="false"/>
                <w:i w:val="false"/>
                <w:color w:val="000000"/>
                <w:sz w:val="24"/>
              </w:rPr>
              <w:t xml:space="preserve"> </w:t>
            </w:r>
            <w:hyperlink r:id="rId53">
              <w:r>
                <w:rPr>
                  <w:rFonts w:ascii="Times New Roman" w:hAnsi="Times New Roman"/>
                  <w:b w:val="false"/>
                  <w:i w:val="false"/>
                  <w:color w:val="0000ff"/>
                  <w:sz w:val="22"/>
                  <w:u w:val="single"/>
                </w:rPr>
                <w:t>https://m.edsoo.ru/8bc49cc4</w:t>
              </w:r>
            </w:hyperlink>
          </w:p>
        </w:tc>
      </w:tr>
      <w:tr>
        <w:trPr>
          <w:trHeight w:val="18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В.М. Васнецов «Иван Царевич на Сером волке»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https://m.edsoo.ru/8bc4ae44</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https://m.edsoo.ru/8bc4b542</w:t>
              </w:r>
            </w:hyperlink>
            <w:r>
              <w:rPr>
                <w:rFonts w:ascii="Times New Roman" w:hAnsi="Times New Roman"/>
                <w:b w:val="false"/>
                <w:i w:val="false"/>
                <w:color w:val="000000"/>
                <w:sz w:val="24"/>
              </w:rPr>
              <w:t xml:space="preserve"> </w:t>
            </w:r>
            <w:hyperlink r:id="rId56">
              <w:r>
                <w:rPr>
                  <w:rFonts w:ascii="Times New Roman" w:hAnsi="Times New Roman"/>
                  <w:b w:val="false"/>
                  <w:i w:val="false"/>
                  <w:color w:val="0000ff"/>
                  <w:sz w:val="22"/>
                  <w:u w:val="single"/>
                </w:rPr>
                <w:t>https://m.edsoo.ru/8bc4b10a</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https://m.edsoo.ru/8bc4bb46</w:t>
              </w:r>
            </w:hyperlink>
            <w:r>
              <w:rPr>
                <w:rFonts w:ascii="Times New Roman" w:hAnsi="Times New Roman"/>
                <w:b w:val="false"/>
                <w:i w:val="false"/>
                <w:color w:val="000000"/>
                <w:sz w:val="24"/>
              </w:rPr>
              <w:t xml:space="preserve"> </w:t>
            </w:r>
            <w:hyperlink r:id="rId58">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https://m.edsoo.ru/8bc4bfb0</w:t>
              </w:r>
            </w:hyperlink>
            <w:r>
              <w:rPr>
                <w:rFonts w:ascii="Times New Roman" w:hAnsi="Times New Roman"/>
                <w:b w:val="false"/>
                <w:i w:val="false"/>
                <w:color w:val="000000"/>
                <w:sz w:val="24"/>
              </w:rPr>
              <w:t xml:space="preserve"> </w:t>
            </w:r>
            <w:hyperlink r:id="rId60">
              <w:r>
                <w:rPr>
                  <w:rFonts w:ascii="Times New Roman" w:hAnsi="Times New Roman"/>
                  <w:b w:val="false"/>
                  <w:i w:val="false"/>
                  <w:color w:val="0000ff"/>
                  <w:sz w:val="22"/>
                  <w:u w:val="single"/>
                </w:rPr>
                <w:t>https://m.edsoo.ru/8bc4b27c</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(устное народное творчество)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использование аппарата издания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https://m.edsoo.ru/8bc4bc7c</w:t>
              </w:r>
            </w:hyperlink>
            <w:r>
              <w:rPr>
                <w:rFonts w:ascii="Times New Roman" w:hAnsi="Times New Roman"/>
                <w:b w:val="false"/>
                <w:i w:val="false"/>
                <w:color w:val="000000"/>
                <w:sz w:val="24"/>
              </w:rPr>
              <w:t xml:space="preserve"> </w:t>
            </w:r>
            <w:hyperlink r:id="rId62">
              <w:r>
                <w:rPr>
                  <w:rFonts w:ascii="Times New Roman" w:hAnsi="Times New Roman"/>
                  <w:b w:val="false"/>
                  <w:i w:val="false"/>
                  <w:color w:val="0000ff"/>
                  <w:sz w:val="22"/>
                  <w:u w:val="single"/>
                </w:rPr>
                <w:t>https://m.edsoo.ru/8bc4be98</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язык былины, устаревшие слова, их место и представление в современной лексике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https://m.edsoo.ru/8bc4b7ae</w:t>
              </w:r>
            </w:hyperlink>
            <w:r>
              <w:rPr>
                <w:rFonts w:ascii="Times New Roman" w:hAnsi="Times New Roman"/>
                <w:b w:val="false"/>
                <w:i w:val="false"/>
                <w:color w:val="000000"/>
                <w:sz w:val="24"/>
              </w:rPr>
              <w:t xml:space="preserve"> </w:t>
            </w:r>
            <w:hyperlink r:id="rId64">
              <w:r>
                <w:rPr>
                  <w:rFonts w:ascii="Times New Roman" w:hAnsi="Times New Roman"/>
                  <w:b w:val="false"/>
                  <w:i w:val="false"/>
                  <w:color w:val="0000ff"/>
                  <w:sz w:val="22"/>
                  <w:u w:val="single"/>
                </w:rPr>
                <w:t>https://m.edsoo.ru/8bc4bd94</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В.М. Васнецова как иллюстрации к эпизодам фольклорного произведения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https://m.edsoo.ru/8bc4c0b4</w:t>
              </w:r>
            </w:hyperlink>
            <w:r>
              <w:rPr>
                <w:rFonts w:ascii="Times New Roman" w:hAnsi="Times New Roman"/>
                <w:b w:val="false"/>
                <w:i w:val="false"/>
                <w:color w:val="000000"/>
                <w:sz w:val="24"/>
              </w:rPr>
              <w:t xml:space="preserve"> </w:t>
            </w:r>
            <w:hyperlink r:id="rId66">
              <w:r>
                <w:rPr>
                  <w:rFonts w:ascii="Times New Roman" w:hAnsi="Times New Roman"/>
                  <w:b w:val="false"/>
                  <w:i w:val="false"/>
                  <w:color w:val="0000ff"/>
                  <w:sz w:val="22"/>
                  <w:u w:val="single"/>
                </w:rPr>
                <w:t>https://m.edsoo.ru/8bc4af70</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https://m.edsoo.ru/f29f5142</w:t>
              </w:r>
            </w:hyperlink>
          </w:p>
        </w:tc>
      </w:tr>
      <w:tr>
        <w:trPr>
          <w:trHeight w:val="17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чтения художественной литературы и фольклора. Правила юного читателя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https://m.edsoo.ru/f29f4fda</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https://m.edsoo.ru/8bc4cd98</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И.А. Крылова. Явная и скрытая мораль басен</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https://m.edsoo.ru/8bc4d072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https://m.edsoo.ru/8bc4c1d6</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https://m.edsoo.ru/8bc4c2e4</w:t>
              </w:r>
            </w:hyperlink>
          </w:p>
        </w:tc>
      </w:tr>
      <w:tr>
        <w:trPr>
          <w:trHeight w:val="22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приём повтора как основа изменения сюжета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https://m.edsoo.ru/8bc4c5c8</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https://m.edsoo.ru/8bc4c6f4</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https://m.edsoo.ru/8bc4c80c</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https://m.edsoo.ru/8bc4cb68</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https://m.edsoo.ru/8bc4ca64</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https://m.edsoo.ru/8bc4cc80</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и другие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https://m.edsoo.ru/8bc4d43c</w:t>
              </w:r>
            </w:hyperlink>
          </w:p>
        </w:tc>
      </w:tr>
      <w:tr>
        <w:trPr>
          <w:trHeight w:val="25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А.А. Фета «Кот поёт, глаза прищуря», «Мама! Глянь-ка из окошка…» и другие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https://m.edsoo.ru/8bc4e24c</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https://m.edsoo.ru/8bc4d676</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авторской сказки Л.Н. Толстого «Ореховая ветка»: основные события, главные герои, волшебные помощники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https://m.edsoo.ru/8bc4e35a</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Л.Н. Толстого: выделение жанровых особенностей. На примере басни «Белка и волк»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Л.Н. Толстого «Лебеди»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https://m.edsoo.ru/8bc4ea8a</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https://m.edsoo.ru/8bc4e684</w:t>
              </w:r>
            </w:hyperlink>
          </w:p>
        </w:tc>
      </w:tr>
      <w:tr>
        <w:trPr>
          <w:trHeight w:val="26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https://m.edsoo.ru/8bc4eb98</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https://m.edsoo.ru/8bc4e576</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в рассказе Л.Н. Толстого «Акула» и других по выбору</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https://m.edsoo.ru/8bc4e972</w:t>
              </w:r>
            </w:hyperlink>
          </w:p>
        </w:tc>
      </w:tr>
      <w:tr>
        <w:trPr>
          <w:trHeight w:val="297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https://m.edsoo.ru/8bc4e45e</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Л.Н. Толстого»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https://m.edsoo.ru/8bc4eecc</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https://m.edsoo.ru/8bc4ed00</w:t>
              </w:r>
            </w:hyperlink>
          </w:p>
        </w:tc>
      </w:tr>
      <w:tr>
        <w:trPr>
          <w:trHeight w:val="297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https://m.edsoo.ru/8bc4d784</w:t>
              </w:r>
            </w:hyperlink>
          </w:p>
        </w:tc>
      </w:tr>
      <w:tr>
        <w:trPr>
          <w:trHeight w:val="26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https://m.edsoo.ru/8bc4d8a6</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https://m.edsoo.ru/8bc4e0f8</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природы (пейзаж) в художественном произведении. На примере произведения А.П.Чехова «Степь» (отрывок)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https://m.edsoo.ru/8bc4d554</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https://m.edsoo.ru/8bc4dc98</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https://m.edsoo.ru/8bc4f1c4</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https://m.edsoo.ru/8bc4f548</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https://m.edsoo.ru/8bc4f69c</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https://m.edsoo.ru/8bc4f82c</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https://m.edsoo.ru/8bc4f958</w:t>
              </w:r>
            </w:hyperlink>
          </w:p>
        </w:tc>
      </w:tr>
      <w:tr>
        <w:trPr>
          <w:trHeight w:val="19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И.С. Соколова-Микитова «Листопадничек»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https://m.edsoo.ru/8bc4fc6e</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Д.Н. Мамин-Сибиряка «Умнее всех»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https://m.edsoo.ru/8bc4fe30</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Д.Н. Мамин-Сибиряка «Умнее всех»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https://m.edsoo.ru/8bc4ff70</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https://m.edsoo.ru/8bc50358</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https://m.edsoo.ru/8bc504ac</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https://m.edsoo.ru/8bc5072c</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https://m.edsoo.ru/8bc50876</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https://m.edsoo.ru/8bc50984</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https://m.edsoo.ru/8bc50aa6</w:t>
              </w:r>
            </w:hyperlink>
          </w:p>
        </w:tc>
      </w:tr>
      <w:tr>
        <w:trPr>
          <w:trHeight w:val="19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Мамин-Сибиряка «Приёмыш»</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https://m.edsoo.ru/8bc513ac</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Мамин-Сибиряка «Приёмыш»</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https://m.edsoo.ru/8bc514ba</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А.И. Куприна «Барбос и Жулька»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А.И. Куприна «Барбос и Жулька»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https://m.edsoo.ru/8bc518de</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https://m.edsoo.ru/8bc519f6</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https://m.edsoo.ru/8bc51b04</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https://m.edsoo.ru/8bc524d2</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https://m.edsoo.ru/8bc50e34</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https://m.edsoo.ru/8bc50f6a</w:t>
              </w:r>
            </w:hyperlink>
          </w:p>
        </w:tc>
      </w:tr>
      <w:tr>
        <w:trPr>
          <w:trHeight w:val="118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Поэтические картины родной природы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https://m.edsoo.ru/8bc51096</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«Красота родной природы» по изученным текстам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«Картины природы в произведениях поэтов и писателей ХIХ – ХХ века»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Дети – герои произведений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https://m.edsoo.ru/8bc52806</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обстановка как фон создания произведения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https://m.edsoo.ru/8bc52bd0</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На примере рассказа А.П. Чехова «Ванька»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https://m.edsoo.ru/8bc52da6</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На примере рассказа А.П. Чехова «Ванька»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https://m.edsoo.ru/8bc52928</w:t>
              </w:r>
            </w:hyperlink>
          </w:p>
        </w:tc>
      </w:tr>
      <w:tr>
        <w:trPr>
          <w:trHeight w:val="324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https://m.edsoo.ru/8bc52a40</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Л.Пантелеева «Честное слово»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https://m.edsoo.ru/8bc52ebe</w:t>
              </w:r>
            </w:hyperlink>
          </w:p>
        </w:tc>
      </w:tr>
      <w:tr>
        <w:trPr>
          <w:trHeight w:val="14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https://m.edsoo.ru/8bc52fd6</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Мужество и бесстрашие – качества, проявляемые детьми в военное время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https://m.edsoo.ru/8bc53364</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рассказа А.П. Гайдара «Горячий камень»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https://m.edsoo.ru/8bc53710</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о детях. На примере рассказа А.П. Гайдара «Горячий камень»</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https://m.edsoo.ru/8bc53850</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А.П.Гайдара «Тимур и его команда» (отрывки)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https://m.edsoo.ru/8bc541a6</w:t>
              </w:r>
            </w:hyperlink>
          </w:p>
        </w:tc>
      </w:tr>
      <w:tr>
        <w:trPr>
          <w:trHeight w:val="23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https://m.edsoo.ru/8bc5434a</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«Разные детские судьбы» в произведениях писателей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https://m.edsoo.ru/8bc544a8</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https://m.edsoo.ru/f29f3630</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Паустовского К.Г. о природе и животных. Главная мысль (идея) рассказа «Барсучий нос»</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https://m.edsoo.ru/8bc51c12</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Паустовского К.Г. «Кот-ворюга»: анализ композиции, составление плана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героя-животного в рассказе Паустовского К.Г. «Кот-ворюга»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https://m.edsoo.ru/8bc51f46</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взаимоотношения человека и животного на примере рассказа Паустовского К.Г. «Заячьи лапы»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Паустовского К.Г. «Заячьи лапы»</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2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Пришвина М.М. «Выскочка»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https://m.edsoo.ru/8bc51294</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писателей-натуралистов о заботливом и бережном отношении человека к животным к природе родного края</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«Взаимоотношения человека и животных»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«Любовь и забота о братьях наших меньших» по изученным произведениям</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https://m.edsoo.ru/8bc523ba</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взаимоотношения с животными в рассказах писателей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Н.Н.Носова и других авторов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https://m.edsoo.ru/f29f3ca2</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Н.Н.Носова и других авторов на выбор</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https://m.edsoo.ru/f29f3db0</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https://m.edsoo.ru/f29f3a5e</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https://m.edsoo.ru/f29f3b80</w:t>
              </w:r>
            </w:hyperlink>
          </w:p>
        </w:tc>
      </w:tr>
      <w:tr>
        <w:trPr>
          <w:trHeight w:val="14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https://m.edsoo.ru/f29f3ed2</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https://m.edsoo.ru/f29f4422</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https://m.edsoo.ru/f29f4544</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авторских сказок: раскрытие главной мысли, композиция, герои. На примере сказок Р.Киплинга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https://m.edsoo.ru/f29f41de</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https://m.edsoo.ru/f29f4d8c</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https://m.edsoo.ru/f29f4774</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https://m.edsoo.ru/f29f488c</w:t>
              </w:r>
            </w:hyperlink>
          </w:p>
        </w:tc>
      </w:tr>
      <w:tr>
        <w:trPr>
          <w:trHeight w:val="25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https://m.edsoo.ru/f29f430a</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https://m.edsoo.ru/f29f4666</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«Дружба человека и животного» на примере изученных произведений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«Зарубежные писатели – детям»: написание отзыва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читательской деятельности. Работа со стихотворением Б.Заходера «Что такое стихи»</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итогам изученного в 3 классе</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детской книгой и справочной литературой</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19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Летнее чтение. Выбор книг на основе рекомендательного списка и тематического каталога</w:t>
            </w:r>
          </w:p>
        </w:tc>
        <w:tc>
          <w:tcPr>
            <w:tcW w:w="10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1855" w:type="dxa"/>
            <w:tcBorders/>
            <w:tcMar>
              <w:top w:w="50" w:type="dxa"/>
              <w:left w:w="100" w:type="dxa"/>
            </w:tcMar>
            <w:vAlign w:val="center"/>
          </w:tcPr>
          <w:p>
            <w:pPr>
              <w:spacing w:before="0" w:after="0" w:line="276"/>
              <w:ind w:left="135"/>
              <w:jc w:val="center"/>
            </w:pPr>
          </w:p>
        </w:tc>
        <w:tc>
          <w:tcPr>
            <w:tcW w:w="22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5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841"/>
        <w:gridCol w:w="2720"/>
        <w:gridCol w:w="1520"/>
        <w:gridCol w:w="2572"/>
        <w:gridCol w:w="2687"/>
        <w:gridCol w:w="3213"/>
        <w:gridCol w:w="41"/>
      </w:tblGrid>
      <w:tr>
        <w:trPr>
          <w:trHeight w:val="300" w:hRule="atLeast"/>
          <w:trHeight w:val="144" w:hRule="atLeast"/>
        </w:trPr>
        <w:tc>
          <w:tcPr>
            <w:tcW w:w="5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2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6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8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С.Д.Дрожжина «Родине»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https://m.edsoo.ru/f29f5c50</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стихотворений Р.Г. Гамзатова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https://m.edsoo.ru/f2a09ae8</w:t>
              </w:r>
            </w:hyperlink>
            <w:r>
              <w:rPr>
                <w:rFonts w:ascii="Times New Roman" w:hAnsi="Times New Roman"/>
                <w:b w:val="false"/>
                <w:i w:val="false"/>
                <w:color w:val="000000"/>
                <w:sz w:val="24"/>
              </w:rPr>
              <w:t xml:space="preserve"> </w:t>
            </w:r>
            <w:hyperlink r:id="rId169">
              <w:r>
                <w:rPr>
                  <w:rFonts w:ascii="Times New Roman" w:hAnsi="Times New Roman"/>
                  <w:b w:val="false"/>
                  <w:i w:val="false"/>
                  <w:color w:val="0000ff"/>
                  <w:sz w:val="22"/>
                  <w:u w:val="single"/>
                </w:rPr>
                <w:t>https://m.edsoo.ru/f29f539a</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С.Т.Романовского «Ледовое побоище»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https://m.edsoo.ru/f2a09962</w:t>
              </w:r>
            </w:hyperlink>
            <w:r>
              <w:rPr>
                <w:rFonts w:ascii="Times New Roman" w:hAnsi="Times New Roman"/>
                <w:b w:val="false"/>
                <w:i w:val="false"/>
                <w:color w:val="000000"/>
                <w:sz w:val="24"/>
              </w:rPr>
              <w:t xml:space="preserve"> </w:t>
            </w:r>
            <w:hyperlink r:id="rId171">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https://m.edsoo.ru/f29f55de</w:t>
              </w:r>
            </w:hyperlink>
          </w:p>
        </w:tc>
      </w:tr>
      <w:tr>
        <w:trPr>
          <w:trHeight w:val="2460"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произведениях литературы. На примере рассказа М.С. Ефетов «Девочка из Сталинграда»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https://m.edsoo.ru/f29f56ec</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https://m.edsoo.ru/f29f5e94</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https://m.edsoo.ru/f29f62e0</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Родине, героические страницы истории»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49" w:type="dxa"/>
            <w:tcBorders/>
            <w:tcMar>
              <w:top w:w="50" w:type="dxa"/>
              <w:left w:w="100" w:type="dxa"/>
            </w:tcMar>
            <w:vAlign w:val="center"/>
          </w:tcPr>
          <w:p>
            <w:pPr>
              <w:spacing w:before="0" w:after="0"/>
              <w:ind w:left="135"/>
              <w:jc w:val="left"/>
            </w:pPr>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https://m.edsoo.ru/f29f60a6</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«Книги о Родине и её истории»: типы книг (изданий)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https://m.edsoo.ru/f29f61c8</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https://m.edsoo.ru/f29f6952</w:t>
              </w:r>
            </w:hyperlink>
          </w:p>
        </w:tc>
      </w:tr>
      <w:tr>
        <w:trPr>
          <w:trHeight w:val="178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https://m.edsoo.ru/f29f6952</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https://m.edsoo.ru/f29f6ace</w:t>
              </w:r>
            </w:hyperlink>
          </w:p>
        </w:tc>
      </w:tr>
      <w:tr>
        <w:trPr>
          <w:trHeight w:val="271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https://m.edsoo.ru/f29f6d1c</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«Семь Семионов»</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https://m.edsoo.ru/f29f6c04</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https://m.edsoo.ru/f29f783e</w:t>
              </w:r>
            </w:hyperlink>
          </w:p>
        </w:tc>
      </w:tr>
      <w:tr>
        <w:trPr>
          <w:trHeight w:val="15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https://m.edsoo.ru/f29f76cc</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https://m.edsoo.ru/f29f6e34</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былине: устойчивые выражения, повторы, гипербола, устаревшие слова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https://m.edsoo.ru/f29f6f38</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 М.Васнецова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https://m.edsoo.ru/f2a09c64</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 народная мудрость»</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(устное народное творчество)»: собиратели фольклора (А.Н. Афанасьев, В.И. Даль)</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https://m.edsoo.ru/f29f7956</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https://m.edsoo.ru/f29f8eb4</w:t>
              </w:r>
            </w:hyperlink>
          </w:p>
        </w:tc>
      </w:tr>
      <w:tr>
        <w:trPr>
          <w:trHeight w:val="3450"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https://m.edsoo.ru/f29f8ff4</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https://m.edsoo.ru/f29f9300</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https://m.edsoo.ru/f2a0bdc0</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А.С.Пушкина «Сказка о мёртвой царевне и о семи богатырях»: сюжет произведения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https://m.edsoo.ru/f29f87f2</w:t>
              </w:r>
            </w:hyperlink>
            <w:r>
              <w:rPr>
                <w:rFonts w:ascii="Times New Roman" w:hAnsi="Times New Roman"/>
                <w:b w:val="false"/>
                <w:i w:val="false"/>
                <w:color w:val="000000"/>
                <w:sz w:val="24"/>
              </w:rPr>
              <w:t xml:space="preserve"> </w:t>
            </w:r>
            <w:hyperlink r:id="rId198">
              <w:r>
                <w:rPr>
                  <w:rFonts w:ascii="Times New Roman" w:hAnsi="Times New Roman"/>
                  <w:b w:val="false"/>
                  <w:i w:val="false"/>
                  <w:color w:val="0000ff"/>
                  <w:sz w:val="22"/>
                  <w:u w:val="single"/>
                </w:rPr>
                <w:t>https://m.edsoo.ru/f29f7e42</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https://m.edsoo.ru/f29f890a</w:t>
              </w:r>
            </w:hyperlink>
            <w:r>
              <w:rPr>
                <w:rFonts w:ascii="Times New Roman" w:hAnsi="Times New Roman"/>
                <w:b w:val="false"/>
                <w:i w:val="false"/>
                <w:color w:val="000000"/>
                <w:sz w:val="24"/>
              </w:rPr>
              <w:t xml:space="preserve"> </w:t>
            </w:r>
            <w:hyperlink r:id="rId200">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https://m.edsoo.ru/f29f8a18</w:t>
              </w:r>
            </w:hyperlink>
            <w:r>
              <w:rPr>
                <w:rFonts w:ascii="Times New Roman" w:hAnsi="Times New Roman"/>
                <w:b w:val="false"/>
                <w:i w:val="false"/>
                <w:color w:val="000000"/>
                <w:sz w:val="24"/>
              </w:rPr>
              <w:t xml:space="preserve"> </w:t>
            </w:r>
            <w:hyperlink r:id="rId202">
              <w:r>
                <w:rPr>
                  <w:rFonts w:ascii="Times New Roman" w:hAnsi="Times New Roman"/>
                  <w:b w:val="false"/>
                  <w:i w:val="false"/>
                  <w:color w:val="0000ff"/>
                  <w:sz w:val="22"/>
                  <w:u w:val="single"/>
                </w:rPr>
                <w:t>https://m.edsoo.ru/f29f85c2</w:t>
              </w:r>
            </w:hyperlink>
          </w:p>
        </w:tc>
      </w:tr>
      <w:tr>
        <w:trPr>
          <w:trHeight w:val="3390"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https://m.edsoo.ru/f29f8b1c</w:t>
              </w:r>
            </w:hyperlink>
            <w:r>
              <w:rPr>
                <w:rFonts w:ascii="Times New Roman" w:hAnsi="Times New Roman"/>
                <w:b w:val="false"/>
                <w:i w:val="false"/>
                <w:color w:val="000000"/>
                <w:sz w:val="24"/>
              </w:rPr>
              <w:t xml:space="preserve"> </w:t>
            </w:r>
            <w:hyperlink r:id="rId204">
              <w:r>
                <w:rPr>
                  <w:rFonts w:ascii="Times New Roman" w:hAnsi="Times New Roman"/>
                  <w:b w:val="false"/>
                  <w:i w:val="false"/>
                  <w:color w:val="0000ff"/>
                  <w:sz w:val="22"/>
                  <w:u w:val="single"/>
                </w:rPr>
                <w:t>https://m.edsoo.ru/f29f86d0</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 олицетворения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https://m.edsoo.ru/f29f7ba4</w:t>
              </w:r>
            </w:hyperlink>
          </w:p>
        </w:tc>
      </w:tr>
      <w:tr>
        <w:trPr>
          <w:trHeight w:val="271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https://m.edsoo.ru/f29f7a78</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произведениях А.С. Пушкина. На примере стихотворения «И.И.Пущину»</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https://m.edsoo.ru/f29f8284</w:t>
              </w:r>
            </w:hyperlink>
          </w:p>
        </w:tc>
      </w:tr>
      <w:tr>
        <w:trPr>
          <w:trHeight w:val="271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https://m.edsoo.ru/f2a0a4b6</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стихотворение А.С. Пушкина»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https://m.edsoo.ru/f2a09dd6</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https://m.edsoo.ru/f2a0a7f4</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https://m.edsoo.ru/f29f9558</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Строфа как элемент композиции стихотворения М.Ю. Лермонтова «Парус»</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https://m.edsoo.ru/f29f9710</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https://m.edsoo.ru/f29f983c</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П.П.Ершова «Конёк-Горбунок»: сюжет и построение (композиция) сказки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П.П.Ершова «Конёк-Горбунок»</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и его волшебного помощника сказки П.П.Ершова «Конёк-Горбунок»</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45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авторских стихотворных сказок</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https://m.edsoo.ru/f2a0c00e</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уральскими сказами П.П.Бажова. Сочетание в сказах вымысла и реальности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П.П.Бажова «Серебряное копытце»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П.П.Бажова «Серебряное копытце»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82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П.П.Бажова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https://m.edsoo.ru/f2a0c34c</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«Литературная сказка»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https://m.edsoo.ru/f29faec6</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https://m.edsoo.ru/f29f9c42</w:t>
              </w:r>
            </w:hyperlink>
            <w:r>
              <w:rPr>
                <w:rFonts w:ascii="Times New Roman" w:hAnsi="Times New Roman"/>
                <w:b w:val="false"/>
                <w:i w:val="false"/>
                <w:color w:val="000000"/>
                <w:sz w:val="24"/>
              </w:rPr>
              <w:t xml:space="preserve"> </w:t>
            </w:r>
            <w:hyperlink r:id="rId219">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https://m.edsoo.ru/f29f9b34</w:t>
              </w:r>
            </w:hyperlink>
          </w:p>
        </w:tc>
      </w:tr>
      <w:tr>
        <w:trPr>
          <w:trHeight w:val="25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https://m.edsoo.ru/f29fa002</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Н.А. Некрасова «Саша»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https://m.edsoo.ru/f29fa11a</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https://m.edsoo.ru/f29fa21e</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https://m.edsoo.ru/f29f9d82</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https://m.edsoo.ru/f29fa66a</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Л.Н.Толстого: выделение жанровых особенностей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https://m.edsoo.ru/f29fac6e</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https://m.edsoo.ru/f29fab56</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Л.Н.Толстого. Особенности художественного текста-описания на примере рассказа «Русак»</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https://m.edsoo.ru/f29faa20</w:t>
              </w:r>
            </w:hyperlink>
          </w:p>
        </w:tc>
      </w:tr>
      <w:tr>
        <w:trPr>
          <w:trHeight w:val="25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Л.Н.Толстого «Детство»</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https://m.edsoo.ru/f29fa7a0</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https://m.edsoo.ru/f29fa8ae</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«Жанровое многообразие творчества Л.Н. Толстого»</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«Книги Л.Н. Толстого для детей»: составление отзыва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https://m.edsoo.ru/f2a0ba28</w:t>
              </w:r>
            </w:hyperlink>
            <w:r>
              <w:rPr>
                <w:rFonts w:ascii="Times New Roman" w:hAnsi="Times New Roman"/>
                <w:b w:val="false"/>
                <w:i w:val="false"/>
                <w:color w:val="000000"/>
                <w:sz w:val="24"/>
              </w:rPr>
              <w:t xml:space="preserve"> </w:t>
            </w:r>
            <w:hyperlink r:id="rId232">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Гарин-Михайловского «Детство Тёмы» (отдельные главы): основные события сюжета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https://m.edsoo.ru/f29fd216</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Гарин-Михайловского «Детство Тёмы» (отдельнеы главы)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https://m.edsoo.ru/f29fd31a</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Гарин-Михайловского «Детство Тёмы» (отдельные главы)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https://m.edsoo.ru/f29fd43c</w:t>
              </w:r>
            </w:hyperlink>
          </w:p>
        </w:tc>
      </w:tr>
      <w:tr>
        <w:trPr>
          <w:trHeight w:val="211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https://m.edsoo.ru/f29fd554</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https://m.edsoo.ru/f29fd662</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https://m.edsoo.ru/f29fdb80</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«О Лёньке и Миньке»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https://m.edsoo.ru/f29fdcc0</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«О Лёньке и Миньке». На примере рассказа «Не надо врать»</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https://m.edsoo.ru/f29fded2</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мысли рассказов М.М. Зощенко «О Лёньке и Миньке». На примере рассказа «Тридцать лет спустя»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https://m.edsoo.ru/f29fdff4</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https://m.edsoo.ru/f29fe12a</w:t>
              </w:r>
            </w:hyperlink>
          </w:p>
        </w:tc>
      </w:tr>
      <w:tr>
        <w:trPr>
          <w:trHeight w:val="271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https://m.edsoo.ru/f2a0b6a4</w:t>
              </w:r>
            </w:hyperlink>
            <w:r>
              <w:rPr>
                <w:rFonts w:ascii="Times New Roman" w:hAnsi="Times New Roman"/>
                <w:b w:val="false"/>
                <w:i w:val="false"/>
                <w:color w:val="000000"/>
                <w:sz w:val="24"/>
              </w:rPr>
              <w:t xml:space="preserve"> </w:t>
            </w:r>
            <w:hyperlink r:id="rId244">
              <w:r>
                <w:rPr>
                  <w:rFonts w:ascii="Times New Roman" w:hAnsi="Times New Roman"/>
                  <w:b w:val="false"/>
                  <w:i w:val="false"/>
                  <w:color w:val="0000ff"/>
                  <w:sz w:val="22"/>
                  <w:u w:val="single"/>
                </w:rPr>
                <w:t>https://m.edsoo.ru/f29fe256</w:t>
              </w:r>
            </w:hyperlink>
          </w:p>
        </w:tc>
      </w:tr>
      <w:tr>
        <w:trPr>
          <w:trHeight w:val="178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 и для детей»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https://m.edsoo.ru/f2a0c8ec</w:t>
              </w:r>
            </w:hyperlink>
            <w:r>
              <w:rPr>
                <w:rFonts w:ascii="Times New Roman" w:hAnsi="Times New Roman"/>
                <w:b w:val="false"/>
                <w:i w:val="false"/>
                <w:color w:val="000000"/>
                <w:sz w:val="24"/>
              </w:rPr>
              <w:t xml:space="preserve"> </w:t>
            </w:r>
            <w:hyperlink r:id="rId246">
              <w:r>
                <w:rPr>
                  <w:rFonts w:ascii="Times New Roman" w:hAnsi="Times New Roman"/>
                  <w:b w:val="false"/>
                  <w:i w:val="false"/>
                  <w:color w:val="0000ff"/>
                  <w:sz w:val="22"/>
                  <w:u w:val="single"/>
                </w:rPr>
                <w:t>https://m.edsoo.ru/f29fe6ac</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https://m.edsoo.ru/f29fb420</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https://m.edsoo.ru/f29fb556</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К.Д. Бальмонта. На примере стихотворения «У чудищ»</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https://m.edsoo.ru/f29fb682</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https://m.edsoo.ru/f29fb8f8</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https://m.edsoo.ru/f2a0a5e2</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поэтических картин родной природы. На примере стихотворения И.А. Бунина «Детство»</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https://m.edsoo.ru/f2a0a36c</w:t>
              </w:r>
            </w:hyperlink>
          </w:p>
        </w:tc>
      </w:tr>
      <w:tr>
        <w:trPr>
          <w:trHeight w:val="172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https://m.edsoo.ru/f29fba1a</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https://m.edsoo.ru/f29fbf6a</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В.П.Астафьева «Весенний остров»</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https://m.edsoo.ru/f29fc0aa</w:t>
              </w:r>
            </w:hyperlink>
          </w:p>
        </w:tc>
      </w:tr>
      <w:tr>
        <w:trPr>
          <w:trHeight w:val="82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https://m.edsoo.ru/f29fc7bc</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https://m.edsoo.ru/f29fc30c</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С.Есенина «Лебёдушка»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https://m.edsoo.ru/f29fc4c4</w:t>
              </w:r>
            </w:hyperlink>
          </w:p>
        </w:tc>
      </w:tr>
      <w:tr>
        <w:trPr>
          <w:trHeight w:val="82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певец русской природы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https://m.edsoo.ru/f29fcd02</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взаимоотношения человека и животного – тема многих произведений литературы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https://m.edsoo.ru/f29fc1b8</w:t>
              </w:r>
            </w:hyperlink>
            <w:r>
              <w:rPr>
                <w:rFonts w:ascii="Times New Roman" w:hAnsi="Times New Roman"/>
                <w:b w:val="false"/>
                <w:i w:val="false"/>
                <w:color w:val="000000"/>
                <w:sz w:val="24"/>
              </w:rPr>
              <w:t xml:space="preserve"> </w:t>
            </w:r>
            <w:hyperlink r:id="rId264">
              <w:r>
                <w:rPr>
                  <w:rFonts w:ascii="Times New Roman" w:hAnsi="Times New Roman"/>
                  <w:b w:val="false"/>
                  <w:i w:val="false"/>
                  <w:color w:val="0000ff"/>
                  <w:sz w:val="22"/>
                  <w:u w:val="single"/>
                </w:rPr>
                <w:t>https://m.edsoo.ru/f29fd0f4</w:t>
              </w:r>
            </w:hyperlink>
          </w:p>
        </w:tc>
      </w:tr>
      <w:tr>
        <w:trPr>
          <w:trHeight w:val="22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животных и родной природе»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https://m.edsoo.ru/f2a0c9fa</w:t>
              </w:r>
            </w:hyperlink>
            <w:r>
              <w:rPr>
                <w:rFonts w:ascii="Times New Roman" w:hAnsi="Times New Roman"/>
                <w:b w:val="false"/>
                <w:i w:val="false"/>
                <w:color w:val="000000"/>
                <w:sz w:val="24"/>
              </w:rPr>
              <w:t xml:space="preserve"> </w:t>
            </w:r>
            <w:hyperlink r:id="rId266">
              <w:r>
                <w:rPr>
                  <w:rFonts w:ascii="Times New Roman" w:hAnsi="Times New Roman"/>
                  <w:b w:val="false"/>
                  <w:i w:val="false"/>
                  <w:color w:val="0000ff"/>
                  <w:sz w:val="22"/>
                  <w:u w:val="single"/>
                </w:rPr>
                <w:t>https://m.edsoo.ru/f29fc5f0</w:t>
              </w:r>
            </w:hyperlink>
          </w:p>
        </w:tc>
      </w:tr>
      <w:tr>
        <w:trPr>
          <w:trHeight w:val="82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https://m.edsoo.ru/f29fe7c4</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https://m.edsoo.ru/f29fe8dc</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 сюжет</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https://m.edsoo.ru/f29fe9ea</w:t>
              </w:r>
            </w:hyperlink>
          </w:p>
        </w:tc>
      </w:tr>
      <w:tr>
        <w:trPr>
          <w:trHeight w:val="82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действующих лиц в пьесе -сказке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https://m.edsoo.ru/f29feb52</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содержания и назначения авторских ремарок</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https://m.edsoo.ru/f29fecba</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Лирические произведения С.Я.Маршака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https://m.edsoo.ru/f2a0a6f0</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С.Я.Маршак - писатель и переводчик</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https://m.edsoo.ru/f2a0afd8</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С.Я.Маршака"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https://m.edsoo.ru/f2a0b7ee</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https://m.edsoo.ru/f29fede6</w:t>
              </w:r>
            </w:hyperlink>
          </w:p>
        </w:tc>
      </w:tr>
      <w:tr>
        <w:trPr>
          <w:trHeight w:val="16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https://m.edsoo.ru/f29fef08</w:t>
              </w:r>
            </w:hyperlink>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В.Ю.Драгунского. Средства создания юмористического содержания</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https://m.edsoo.ru/f29ff214</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https://m.edsoo.ru/f29ff336</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Н.Н.Носова и других авторов на выбор</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https://m.edsoo.ru/f2a08300</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 «Юмористические произведения для детей»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детскими журналами: «Весёлые картинки», «Мурзилка» и другие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https://m.edsoo.ru/f2a0bee2</w:t>
              </w:r>
            </w:hyperlink>
            <w:r>
              <w:rPr>
                <w:rFonts w:ascii="Times New Roman" w:hAnsi="Times New Roman"/>
                <w:b w:val="false"/>
                <w:i w:val="false"/>
                <w:color w:val="000000"/>
                <w:sz w:val="24"/>
              </w:rPr>
              <w:t xml:space="preserve"> </w:t>
            </w:r>
            <w:hyperlink r:id="rId283">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https://m.edsoo.ru/f2a087e2</w:t>
              </w:r>
            </w:hyperlink>
          </w:p>
        </w:tc>
      </w:tr>
      <w:tr>
        <w:trPr>
          <w:trHeight w:val="28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сказок зарубежных писателей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https://m.edsoo.ru/f2a08b2a</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Персонаж-повествователь в произведениях зарубежных писателей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https://m.edsoo.ru/f2a097d2</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https://m.edsoo.ru/f2a08cb0</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 Твена «Том Сойер» (отдельные главы)</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https://m.edsoo.ru/f2a09502</w:t>
              </w:r>
            </w:hyperlink>
          </w:p>
        </w:tc>
      </w:tr>
      <w:tr>
        <w:trPr>
          <w:trHeight w:val="244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 Твена «Том Сойер» (отдельные главы): средства создания комического</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https://m.edsoo.ru/f2a09372</w:t>
              </w:r>
            </w:hyperlink>
          </w:p>
        </w:tc>
      </w:tr>
      <w:tr>
        <w:trPr>
          <w:trHeight w:val="82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https://m.edsoo.ru/f2a09674</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https://m.edsoo.ru/f2a0c7c0</w:t>
              </w:r>
            </w:hyperlink>
            <w:r>
              <w:rPr>
                <w:rFonts w:ascii="Times New Roman" w:hAnsi="Times New Roman"/>
                <w:b w:val="false"/>
                <w:i w:val="false"/>
                <w:color w:val="000000"/>
                <w:sz w:val="24"/>
              </w:rPr>
              <w:t xml:space="preserve"> </w:t>
            </w:r>
            <w:hyperlink r:id="rId293">
              <w:r>
                <w:rPr>
                  <w:rFonts w:ascii="Times New Roman" w:hAnsi="Times New Roman"/>
                  <w:b w:val="false"/>
                  <w:i w:val="false"/>
                  <w:color w:val="0000ff"/>
                  <w:sz w:val="22"/>
                  <w:u w:val="single"/>
                </w:rPr>
                <w:t>https://m.edsoo.ru/f2a0b1c2</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https://m.edsoo.ru/f2a0b4c4</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https://m.edsoo.ru/f2a0b348</w:t>
              </w:r>
            </w:hyperlink>
          </w:p>
        </w:tc>
      </w:tr>
      <w:tr>
        <w:trPr>
          <w:trHeight w:val="82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https://m.edsoo.ru/f2a0aa06</w:t>
              </w:r>
            </w:hyperlink>
          </w:p>
        </w:tc>
      </w:tr>
      <w:tr>
        <w:trPr>
          <w:trHeight w:val="160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https://m.edsoo.ru/f2a0c234</w:t>
              </w:r>
            </w:hyperlink>
          </w:p>
        </w:tc>
      </w:tr>
      <w:tr>
        <w:trPr>
          <w:trHeight w:val="136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https://m.edsoo.ru/f2a0c11c</w:t>
              </w:r>
            </w:hyperlink>
          </w:p>
        </w:tc>
      </w:tr>
      <w:tr>
        <w:trPr>
          <w:trHeight w:val="109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итогам изученного в 4 классе</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p>
        </w:tc>
      </w:tr>
      <w:tr>
        <w:trPr>
          <w:trHeight w:val="2175" w:hRule="atLeast"/>
          <w:trHeight w:val="144" w:hRule="atLeast"/>
        </w:trPr>
        <w:tc>
          <w:tcPr>
            <w:tcW w:w="5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летнему чтению. Правила читателя и способы выбора книги (тематический, систематический каталог)</w:t>
            </w:r>
          </w:p>
        </w:tc>
        <w:tc>
          <w:tcPr>
            <w:tcW w:w="10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0" w:type="dxa"/>
            <w:tcBorders/>
            <w:tcMar>
              <w:top w:w="50" w:type="dxa"/>
              <w:left w:w="100" w:type="dxa"/>
            </w:tcMar>
            <w:vAlign w:val="center"/>
          </w:tcPr>
          <w:p>
            <w:pPr>
              <w:spacing w:before="0" w:after="0" w:line="276"/>
              <w:ind w:left="135"/>
              <w:jc w:val="center"/>
            </w:pPr>
          </w:p>
        </w:tc>
        <w:tc>
          <w:tcPr>
            <w:tcW w:w="1880" w:type="dxa"/>
            <w:tcBorders/>
            <w:tcMar>
              <w:top w:w="50" w:type="dxa"/>
              <w:left w:w="100" w:type="dxa"/>
            </w:tcMar>
            <w:vAlign w:val="center"/>
          </w:tcPr>
          <w:p>
            <w:pPr>
              <w:spacing w:before="0" w:after="0" w:line="276"/>
              <w:ind w:left="135"/>
              <w:jc w:val="center"/>
            </w:pPr>
          </w:p>
        </w:tc>
        <w:tc>
          <w:tcPr>
            <w:tcW w:w="224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https://m.edsoo.ru/f2a0a902</w:t>
              </w:r>
            </w:hyperlink>
            <w:r>
              <w:rPr>
                <w:rFonts w:ascii="Times New Roman" w:hAnsi="Times New Roman"/>
                <w:b w:val="false"/>
                <w:i w:val="false"/>
                <w:color w:val="000000"/>
                <w:sz w:val="24"/>
              </w:rPr>
              <w:t xml:space="preserve"> </w:t>
            </w:r>
            <w:hyperlink r:id="rId300">
              <w:r>
                <w:rPr>
                  <w:rFonts w:ascii="Times New Roman" w:hAnsi="Times New Roman"/>
                  <w:b w:val="false"/>
                  <w:i w:val="false"/>
                  <w:color w:val="0000ff"/>
                  <w:sz w:val="22"/>
                  <w:u w:val="single"/>
                </w:rPr>
                <w:t>https://m.edsoo.ru/f2a0c45a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8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919998" w:id="97"/>
    <w:p>
      <w:pPr>
        <w:sectPr>
          <w:pgSz w:w="16383" w:h="11906" w:orient="landscape"/>
        </w:sectPr>
      </w:pPr>
    </w:p>
    <w:bookmarkEnd w:id="97"/>
    <w:bookmarkEnd w:id="96"/>
    <w:bookmarkStart w:name="block-919999" w:id="9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affad5d6-e7c5-4217-a5f0-770d8e0e87a8" w:id="99"/>
      <w:r>
        <w:rPr>
          <w:rFonts w:ascii="Times New Roman" w:hAnsi="Times New Roman"/>
          <w:b w:val="false"/>
          <w:i w:val="false"/>
          <w:color w:val="000000"/>
          <w:sz w:val="28"/>
        </w:rPr>
        <w:t>• Литературное чтение (в 2 частях), 1 класс/ Климанова Л.Ф., Горецкий В.Г., Виноградская Л.А., Акционерное общество «Издательство «Просвещение»</w:t>
      </w:r>
      <w:bookmarkEnd w:id="99"/>
      <w:r>
        <w:rPr>
          <w:sz w:val="28"/>
        </w:rPr>
        <w:br/>
      </w:r>
      <w:bookmarkStart w:name="affad5d6-e7c5-4217-a5f0-770d8e0e87a8" w:id="100"/>
      <w:r>
        <w:rPr>
          <w:rFonts w:ascii="Times New Roman" w:hAnsi="Times New Roman"/>
          <w:b w:val="false"/>
          <w:i w:val="false"/>
          <w:color w:val="000000"/>
          <w:sz w:val="28"/>
        </w:rPr>
        <w:t xml:space="preserve"> • Литературное чтение (в 2 частях), 2 класс/ Климанова Л.Ф., Горецкий В.Г., Голованова М.В. и другие, Акционерное общество «Издательство «Просвещение»</w:t>
      </w:r>
      <w:bookmarkEnd w:id="100"/>
      <w:r>
        <w:rPr>
          <w:sz w:val="28"/>
        </w:rPr>
        <w:br/>
      </w:r>
      <w:bookmarkStart w:name="affad5d6-e7c5-4217-a5f0-770d8e0e87a8" w:id="101"/>
      <w:r>
        <w:rPr>
          <w:rFonts w:ascii="Times New Roman" w:hAnsi="Times New Roman"/>
          <w:b w:val="false"/>
          <w:i w:val="false"/>
          <w:color w:val="000000"/>
          <w:sz w:val="28"/>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bookmarkEnd w:id="101"/>
      <w:r>
        <w:rPr>
          <w:sz w:val="28"/>
        </w:rPr>
        <w:br/>
      </w:r>
      <w:bookmarkStart w:name="affad5d6-e7c5-4217-a5f0-770d8e0e87a8" w:id="102"/>
      <w:r>
        <w:rPr>
          <w:rFonts w:ascii="Times New Roman" w:hAnsi="Times New Roman"/>
          <w:b w:val="false"/>
          <w:i w:val="false"/>
          <w:color w:val="000000"/>
          <w:sz w:val="28"/>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102"/>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ead47bee-61c2-4353-b0fd-07c1eef54e3f" w:id="103"/>
      <w:r>
        <w:rPr>
          <w:rFonts w:ascii="Times New Roman" w:hAnsi="Times New Roman"/>
          <w:b w:val="false"/>
          <w:i w:val="false"/>
          <w:color w:val="000000"/>
          <w:sz w:val="28"/>
        </w:rPr>
        <w:t>https://m.edsoo.ru</w:t>
      </w:r>
      <w:bookmarkEnd w:id="103"/>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919999" w:id="104"/>
    <w:p>
      <w:pPr>
        <w:sectPr>
          <w:pgSz w:w="11906" w:h="16383" w:orient="portrait"/>
        </w:sectPr>
      </w:pPr>
    </w:p>
    <w:bookmarkEnd w:id="104"/>
    <w:bookmarkEnd w:id="98"/>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2cec" Type="http://schemas.openxmlformats.org/officeDocument/2006/relationships/hyperlink" Id="rId17"/>
    <Relationship TargetMode="External" Target="https://m.edsoo.ru/7f412cec" Type="http://schemas.openxmlformats.org/officeDocument/2006/relationships/hyperlink" Id="rId18"/>
    <Relationship TargetMode="External" Target="https://m.edsoo.ru/7f412cec" Type="http://schemas.openxmlformats.org/officeDocument/2006/relationships/hyperlink" Id="rId19"/>
    <Relationship TargetMode="External" Target="https://m.edsoo.ru/7f412cec" Type="http://schemas.openxmlformats.org/officeDocument/2006/relationships/hyperlink" Id="rId20"/>
    <Relationship TargetMode="External" Target="https://m.edsoo.ru/7f412cec" Type="http://schemas.openxmlformats.org/officeDocument/2006/relationships/hyperlink" Id="rId21"/>
    <Relationship TargetMode="External" Target="https://m.edsoo.ru/7f412cec" Type="http://schemas.openxmlformats.org/officeDocument/2006/relationships/hyperlink" Id="rId22"/>
    <Relationship TargetMode="External" Target="https://m.edsoo.ru/7f412cec" Type="http://schemas.openxmlformats.org/officeDocument/2006/relationships/hyperlink" Id="rId23"/>
    <Relationship TargetMode="External" Target="https://m.edsoo.ru/7f412cec" Type="http://schemas.openxmlformats.org/officeDocument/2006/relationships/hyperlink" Id="rId24"/>
    <Relationship TargetMode="External" Target="https://m.edsoo.ru/7f412cec" Type="http://schemas.openxmlformats.org/officeDocument/2006/relationships/hyperlink" Id="rId25"/>
    <Relationship TargetMode="External" Target="https://m.edsoo.ru/7f412cec" Type="http://schemas.openxmlformats.org/officeDocument/2006/relationships/hyperlink" Id="rId26"/>
    <Relationship TargetMode="External" Target="https://m.edsoo.ru/7f412cec" Type="http://schemas.openxmlformats.org/officeDocument/2006/relationships/hyperlink" Id="rId27"/>
    <Relationship TargetMode="External" Target="https://m.edsoo.ru/7f412cec" Type="http://schemas.openxmlformats.org/officeDocument/2006/relationships/hyperlink" Id="rId28"/>
    <Relationship TargetMode="External" Target="https://m.edsoo.ru/7f412cec" Type="http://schemas.openxmlformats.org/officeDocument/2006/relationships/hyperlink" Id="rId29"/>
    <Relationship TargetMode="External" Target="https://m.edsoo.ru/7f412cec" Type="http://schemas.openxmlformats.org/officeDocument/2006/relationships/hyperlink" Id="rId30"/>
    <Relationship TargetMode="External" Target="https://m.edsoo.ru/7f412cec" Type="http://schemas.openxmlformats.org/officeDocument/2006/relationships/hyperlink" Id="rId31"/>
    <Relationship TargetMode="External" Target="https://m.edsoo.ru/8bc478de" Type="http://schemas.openxmlformats.org/officeDocument/2006/relationships/hyperlink" Id="rId32"/>
    <Relationship TargetMode="External" Target="https://m.edsoo.ru/8bc47a6e" Type="http://schemas.openxmlformats.org/officeDocument/2006/relationships/hyperlink" Id="rId33"/>
    <Relationship TargetMode="External" Target="https://m.edsoo.ru/8bc47b72" Type="http://schemas.openxmlformats.org/officeDocument/2006/relationships/hyperlink" Id="rId34"/>
    <Relationship TargetMode="External" Target="https://m.edsoo.ru/8bc47c76" Type="http://schemas.openxmlformats.org/officeDocument/2006/relationships/hyperlink" Id="rId35"/>
    <Relationship TargetMode="External" Target="https://m.edsoo.ru/8bc47d84" Type="http://schemas.openxmlformats.org/officeDocument/2006/relationships/hyperlink" Id="rId36"/>
    <Relationship TargetMode="External" Target="https://m.edsoo.ru/8bc47e88" Type="http://schemas.openxmlformats.org/officeDocument/2006/relationships/hyperlink" Id="rId37"/>
    <Relationship TargetMode="External" Target="https://m.edsoo.ru/8bc483ec" Type="http://schemas.openxmlformats.org/officeDocument/2006/relationships/hyperlink" Id="rId38"/>
    <Relationship TargetMode="External" Target="https://m.edsoo.ru/8bc4a25a" Type="http://schemas.openxmlformats.org/officeDocument/2006/relationships/hyperlink" Id="rId39"/>
    <Relationship TargetMode="External" Target="https://m.edsoo.ru/8bc4861c" Type="http://schemas.openxmlformats.org/officeDocument/2006/relationships/hyperlink" Id="rId40"/>
    <Relationship TargetMode="External" Target="https://m.edsoo.ru/8bc4a4f8" Type="http://schemas.openxmlformats.org/officeDocument/2006/relationships/hyperlink" Id="rId41"/>
    <Relationship TargetMode="External" Target="https://m.edsoo.ru/8bc4a3cc" Type="http://schemas.openxmlformats.org/officeDocument/2006/relationships/hyperlink" Id="rId42"/>
    <Relationship TargetMode="External" Target="https://m.edsoo.ru/8bc4a610" Type="http://schemas.openxmlformats.org/officeDocument/2006/relationships/hyperlink" Id="rId43"/>
    <Relationship TargetMode="External" Target="https://m.edsoo.ru/8bc4850e" Type="http://schemas.openxmlformats.org/officeDocument/2006/relationships/hyperlink" Id="rId44"/>
    <Relationship TargetMode="External" Target="https://m.edsoo.ru/8bc4a7dc" Type="http://schemas.openxmlformats.org/officeDocument/2006/relationships/hyperlink" Id="rId45"/>
    <Relationship TargetMode="External" Target="https://m.edsoo.ru/8bc4861c" Type="http://schemas.openxmlformats.org/officeDocument/2006/relationships/hyperlink" Id="rId46"/>
    <Relationship TargetMode="External" Target="https://m.edsoo.ru/8bc4a8fe" Type="http://schemas.openxmlformats.org/officeDocument/2006/relationships/hyperlink" Id="rId47"/>
    <Relationship TargetMode="External" Target="https://m.edsoo.ru/8bc4875c" Type="http://schemas.openxmlformats.org/officeDocument/2006/relationships/hyperlink" Id="rId48"/>
    <Relationship TargetMode="External" Target="https://m.edsoo.ru/8bc48892" Type="http://schemas.openxmlformats.org/officeDocument/2006/relationships/hyperlink" Id="rId49"/>
    <Relationship TargetMode="External" Target="https://m.edsoo.ru/8bc489a0" Type="http://schemas.openxmlformats.org/officeDocument/2006/relationships/hyperlink" Id="rId50"/>
    <Relationship TargetMode="External" Target="https://m.edsoo.ru/8bc48ab8" Type="http://schemas.openxmlformats.org/officeDocument/2006/relationships/hyperlink" Id="rId51"/>
    <Relationship TargetMode="External" Target="https://m.edsoo.ru/8bc4aa16" Type="http://schemas.openxmlformats.org/officeDocument/2006/relationships/hyperlink" Id="rId52"/>
    <Relationship TargetMode="External" Target="https://m.edsoo.ru/8bc49cc4" Type="http://schemas.openxmlformats.org/officeDocument/2006/relationships/hyperlink" Id="rId53"/>
    <Relationship TargetMode="External" Target="https://m.edsoo.ru/8bc4ae44" Type="http://schemas.openxmlformats.org/officeDocument/2006/relationships/hyperlink" Id="rId54"/>
    <Relationship TargetMode="External" Target="https://m.edsoo.ru/8bc4b542" Type="http://schemas.openxmlformats.org/officeDocument/2006/relationships/hyperlink" Id="rId55"/>
    <Relationship TargetMode="External" Target="https://m.edsoo.ru/8bc4b10a" Type="http://schemas.openxmlformats.org/officeDocument/2006/relationships/hyperlink" Id="rId56"/>
    <Relationship TargetMode="External" Target="https://m.edsoo.ru/8bc4bb46" Type="http://schemas.openxmlformats.org/officeDocument/2006/relationships/hyperlink" Id="rId57"/>
    <Relationship TargetMode="External" Target="https://m.edsoo.ru/8bc4b27c" Type="http://schemas.openxmlformats.org/officeDocument/2006/relationships/hyperlink" Id="rId58"/>
    <Relationship TargetMode="External" Target="https://m.edsoo.ru/8bc4bfb0" Type="http://schemas.openxmlformats.org/officeDocument/2006/relationships/hyperlink" Id="rId59"/>
    <Relationship TargetMode="External" Target="https://m.edsoo.ru/8bc4b27c" Type="http://schemas.openxmlformats.org/officeDocument/2006/relationships/hyperlink" Id="rId60"/>
    <Relationship TargetMode="External" Target="https://m.edsoo.ru/8bc4bc7c" Type="http://schemas.openxmlformats.org/officeDocument/2006/relationships/hyperlink" Id="rId61"/>
    <Relationship TargetMode="External" Target="https://m.edsoo.ru/8bc4be98" Type="http://schemas.openxmlformats.org/officeDocument/2006/relationships/hyperlink" Id="rId62"/>
    <Relationship TargetMode="External" Target="https://m.edsoo.ru/8bc4b7ae" Type="http://schemas.openxmlformats.org/officeDocument/2006/relationships/hyperlink" Id="rId63"/>
    <Relationship TargetMode="External" Target="https://m.edsoo.ru/8bc4bd94" Type="http://schemas.openxmlformats.org/officeDocument/2006/relationships/hyperlink" Id="rId64"/>
    <Relationship TargetMode="External" Target="https://m.edsoo.ru/8bc4c0b4" Type="http://schemas.openxmlformats.org/officeDocument/2006/relationships/hyperlink" Id="rId65"/>
    <Relationship TargetMode="External" Target="https://m.edsoo.ru/8bc4af70" Type="http://schemas.openxmlformats.org/officeDocument/2006/relationships/hyperlink" Id="rId66"/>
    <Relationship TargetMode="External" Target="https://m.edsoo.ru/f29f5142" Type="http://schemas.openxmlformats.org/officeDocument/2006/relationships/hyperlink" Id="rId67"/>
    <Relationship TargetMode="External" Target="https://m.edsoo.ru/f29f4fda" Type="http://schemas.openxmlformats.org/officeDocument/2006/relationships/hyperlink" Id="rId68"/>
    <Relationship TargetMode="External" Target="https://m.edsoo.ru/8bc4cd98" Type="http://schemas.openxmlformats.org/officeDocument/2006/relationships/hyperlink" Id="rId69"/>
    <Relationship TargetMode="External" Target="https://m.edsoo.ru/8bc4d194" Type="http://schemas.openxmlformats.org/officeDocument/2006/relationships/hyperlink" Id="rId70"/>
    <Relationship TargetMode="External" Target="https://m.edsoo.ru/8bc4d298" Type="http://schemas.openxmlformats.org/officeDocument/2006/relationships/hyperlink" Id="rId71"/>
    <Relationship TargetMode="External" Target="https://m.edsoo.ru/8bc4d072" Type="http://schemas.openxmlformats.org/officeDocument/2006/relationships/hyperlink" Id="rId72"/>
    <Relationship TargetMode="External" Target="https://m.edsoo.ru/8bc4c1d6" Type="http://schemas.openxmlformats.org/officeDocument/2006/relationships/hyperlink" Id="rId73"/>
    <Relationship TargetMode="External" Target="https://m.edsoo.ru/8bc4c2e4" Type="http://schemas.openxmlformats.org/officeDocument/2006/relationships/hyperlink" Id="rId74"/>
    <Relationship TargetMode="External" Target="https://m.edsoo.ru/8bc4c5c8" Type="http://schemas.openxmlformats.org/officeDocument/2006/relationships/hyperlink" Id="rId75"/>
    <Relationship TargetMode="External" Target="https://m.edsoo.ru/8bc4c6f4" Type="http://schemas.openxmlformats.org/officeDocument/2006/relationships/hyperlink" Id="rId76"/>
    <Relationship TargetMode="External" Target="https://m.edsoo.ru/8bc4c80c" Type="http://schemas.openxmlformats.org/officeDocument/2006/relationships/hyperlink" Id="rId77"/>
    <Relationship TargetMode="External" Target="https://m.edsoo.ru/8bc4c938" Type="http://schemas.openxmlformats.org/officeDocument/2006/relationships/hyperlink" Id="rId78"/>
    <Relationship TargetMode="External" Target="https://m.edsoo.ru/8bc4cb68" Type="http://schemas.openxmlformats.org/officeDocument/2006/relationships/hyperlink" Id="rId79"/>
    <Relationship TargetMode="External" Target="https://m.edsoo.ru/8bc4ca64" Type="http://schemas.openxmlformats.org/officeDocument/2006/relationships/hyperlink" Id="rId80"/>
    <Relationship TargetMode="External" Target="https://m.edsoo.ru/8bc4cc80" Type="http://schemas.openxmlformats.org/officeDocument/2006/relationships/hyperlink" Id="rId81"/>
    <Relationship TargetMode="External" Target="https://m.edsoo.ru/8bc4d43c" Type="http://schemas.openxmlformats.org/officeDocument/2006/relationships/hyperlink" Id="rId82"/>
    <Relationship TargetMode="External" Target="https://m.edsoo.ru/8bc4e24c" Type="http://schemas.openxmlformats.org/officeDocument/2006/relationships/hyperlink" Id="rId83"/>
    <Relationship TargetMode="External" Target="https://m.edsoo.ru/8bc4d676" Type="http://schemas.openxmlformats.org/officeDocument/2006/relationships/hyperlink" Id="rId84"/>
    <Relationship TargetMode="External" Target="https://m.edsoo.ru/8bc4e35a" Type="http://schemas.openxmlformats.org/officeDocument/2006/relationships/hyperlink" Id="rId85"/>
    <Relationship TargetMode="External" Target="https://m.edsoo.ru/8bc4f066" Type="http://schemas.openxmlformats.org/officeDocument/2006/relationships/hyperlink" Id="rId86"/>
    <Relationship TargetMode="External" Target="https://m.edsoo.ru/8bc4ea8a" Type="http://schemas.openxmlformats.org/officeDocument/2006/relationships/hyperlink" Id="rId87"/>
    <Relationship TargetMode="External" Target="https://m.edsoo.ru/8bc4e684" Type="http://schemas.openxmlformats.org/officeDocument/2006/relationships/hyperlink" Id="rId88"/>
    <Relationship TargetMode="External" Target="https://m.edsoo.ru/8bc4eb98" Type="http://schemas.openxmlformats.org/officeDocument/2006/relationships/hyperlink" Id="rId89"/>
    <Relationship TargetMode="External" Target="https://m.edsoo.ru/8bc4e576" Type="http://schemas.openxmlformats.org/officeDocument/2006/relationships/hyperlink" Id="rId90"/>
    <Relationship TargetMode="External" Target="https://m.edsoo.ru/8bc4e972" Type="http://schemas.openxmlformats.org/officeDocument/2006/relationships/hyperlink" Id="rId91"/>
    <Relationship TargetMode="External" Target="https://m.edsoo.ru/8bc4e45e" Type="http://schemas.openxmlformats.org/officeDocument/2006/relationships/hyperlink" Id="rId92"/>
    <Relationship TargetMode="External" Target="https://m.edsoo.ru/8bc4eecc" Type="http://schemas.openxmlformats.org/officeDocument/2006/relationships/hyperlink" Id="rId93"/>
    <Relationship TargetMode="External" Target="https://m.edsoo.ru/8bc4ed00" Type="http://schemas.openxmlformats.org/officeDocument/2006/relationships/hyperlink" Id="rId94"/>
    <Relationship TargetMode="External" Target="https://m.edsoo.ru/8bc4d784" Type="http://schemas.openxmlformats.org/officeDocument/2006/relationships/hyperlink" Id="rId95"/>
    <Relationship TargetMode="External" Target="https://m.edsoo.ru/8bc4d8a6" Type="http://schemas.openxmlformats.org/officeDocument/2006/relationships/hyperlink" Id="rId96"/>
    <Relationship TargetMode="External" Target="https://m.edsoo.ru/8bc4e0f8" Type="http://schemas.openxmlformats.org/officeDocument/2006/relationships/hyperlink" Id="rId97"/>
    <Relationship TargetMode="External" Target="https://m.edsoo.ru/8bc4d554" Type="http://schemas.openxmlformats.org/officeDocument/2006/relationships/hyperlink" Id="rId98"/>
    <Relationship TargetMode="External" Target="https://m.edsoo.ru/8bc4dc98" Type="http://schemas.openxmlformats.org/officeDocument/2006/relationships/hyperlink" Id="rId99"/>
    <Relationship TargetMode="External" Target="https://m.edsoo.ru/8bc4f1c4" Type="http://schemas.openxmlformats.org/officeDocument/2006/relationships/hyperlink" Id="rId100"/>
    <Relationship TargetMode="External" Target="https://m.edsoo.ru/8bc4f548" Type="http://schemas.openxmlformats.org/officeDocument/2006/relationships/hyperlink" Id="rId101"/>
    <Relationship TargetMode="External" Target="https://m.edsoo.ru/8bc4f69c" Type="http://schemas.openxmlformats.org/officeDocument/2006/relationships/hyperlink" Id="rId102"/>
    <Relationship TargetMode="External" Target="https://m.edsoo.ru/8bc4f82c" Type="http://schemas.openxmlformats.org/officeDocument/2006/relationships/hyperlink" Id="rId103"/>
    <Relationship TargetMode="External" Target="https://m.edsoo.ru/8bc4f958" Type="http://schemas.openxmlformats.org/officeDocument/2006/relationships/hyperlink" Id="rId104"/>
    <Relationship TargetMode="External" Target="https://m.edsoo.ru/8bc4fc6e" Type="http://schemas.openxmlformats.org/officeDocument/2006/relationships/hyperlink" Id="rId105"/>
    <Relationship TargetMode="External" Target="https://m.edsoo.ru/8bc4fe30" Type="http://schemas.openxmlformats.org/officeDocument/2006/relationships/hyperlink" Id="rId106"/>
    <Relationship TargetMode="External" Target="https://m.edsoo.ru/8bc4ff70" Type="http://schemas.openxmlformats.org/officeDocument/2006/relationships/hyperlink" Id="rId107"/>
    <Relationship TargetMode="External" Target="https://m.edsoo.ru/8bc50358" Type="http://schemas.openxmlformats.org/officeDocument/2006/relationships/hyperlink" Id="rId108"/>
    <Relationship TargetMode="External" Target="https://m.edsoo.ru/8bc504ac" Type="http://schemas.openxmlformats.org/officeDocument/2006/relationships/hyperlink" Id="rId109"/>
    <Relationship TargetMode="External" Target="https://m.edsoo.ru/8bc5072c" Type="http://schemas.openxmlformats.org/officeDocument/2006/relationships/hyperlink" Id="rId110"/>
    <Relationship TargetMode="External" Target="https://m.edsoo.ru/8bc50876" Type="http://schemas.openxmlformats.org/officeDocument/2006/relationships/hyperlink" Id="rId111"/>
    <Relationship TargetMode="External" Target="https://m.edsoo.ru/8bc50984" Type="http://schemas.openxmlformats.org/officeDocument/2006/relationships/hyperlink" Id="rId112"/>
    <Relationship TargetMode="External" Target="https://m.edsoo.ru/8bc50aa6" Type="http://schemas.openxmlformats.org/officeDocument/2006/relationships/hyperlink" Id="rId113"/>
    <Relationship TargetMode="External" Target="https://m.edsoo.ru/8bc513ac" Type="http://schemas.openxmlformats.org/officeDocument/2006/relationships/hyperlink" Id="rId114"/>
    <Relationship TargetMode="External" Target="https://m.edsoo.ru/8bc514ba" Type="http://schemas.openxmlformats.org/officeDocument/2006/relationships/hyperlink" Id="rId115"/>
    <Relationship TargetMode="External" Target="https://m.edsoo.ru/8bc5169a" Type="http://schemas.openxmlformats.org/officeDocument/2006/relationships/hyperlink" Id="rId116"/>
    <Relationship TargetMode="External" Target="https://m.edsoo.ru/8bc518de" Type="http://schemas.openxmlformats.org/officeDocument/2006/relationships/hyperlink" Id="rId117"/>
    <Relationship TargetMode="External" Target="https://m.edsoo.ru/8bc519f6" Type="http://schemas.openxmlformats.org/officeDocument/2006/relationships/hyperlink" Id="rId118"/>
    <Relationship TargetMode="External" Target="https://m.edsoo.ru/8bc51b04" Type="http://schemas.openxmlformats.org/officeDocument/2006/relationships/hyperlink" Id="rId119"/>
    <Relationship TargetMode="External" Target="https://m.edsoo.ru/8bc524d2" Type="http://schemas.openxmlformats.org/officeDocument/2006/relationships/hyperlink" Id="rId120"/>
    <Relationship TargetMode="External" Target="https://m.edsoo.ru/8bc50e34" Type="http://schemas.openxmlformats.org/officeDocument/2006/relationships/hyperlink" Id="rId121"/>
    <Relationship TargetMode="External" Target="https://m.edsoo.ru/8bc50f6a" Type="http://schemas.openxmlformats.org/officeDocument/2006/relationships/hyperlink" Id="rId122"/>
    <Relationship TargetMode="External" Target="https://m.edsoo.ru/8bc51096" Type="http://schemas.openxmlformats.org/officeDocument/2006/relationships/hyperlink" Id="rId123"/>
    <Relationship TargetMode="External" Target="https://m.edsoo.ru/8bc522a2" Type="http://schemas.openxmlformats.org/officeDocument/2006/relationships/hyperlink" Id="rId124"/>
    <Relationship TargetMode="External" Target="https://m.edsoo.ru/8bc52806" Type="http://schemas.openxmlformats.org/officeDocument/2006/relationships/hyperlink" Id="rId125"/>
    <Relationship TargetMode="External" Target="https://m.edsoo.ru/8bc52bd0" Type="http://schemas.openxmlformats.org/officeDocument/2006/relationships/hyperlink" Id="rId126"/>
    <Relationship TargetMode="External" Target="https://m.edsoo.ru/8bc52da6" Type="http://schemas.openxmlformats.org/officeDocument/2006/relationships/hyperlink" Id="rId127"/>
    <Relationship TargetMode="External" Target="https://m.edsoo.ru/8bc52928" Type="http://schemas.openxmlformats.org/officeDocument/2006/relationships/hyperlink" Id="rId128"/>
    <Relationship TargetMode="External" Target="https://m.edsoo.ru/8bc52a40" Type="http://schemas.openxmlformats.org/officeDocument/2006/relationships/hyperlink" Id="rId129"/>
    <Relationship TargetMode="External" Target="https://m.edsoo.ru/8bc52ebe" Type="http://schemas.openxmlformats.org/officeDocument/2006/relationships/hyperlink" Id="rId130"/>
    <Relationship TargetMode="External" Target="https://m.edsoo.ru/8bc52fd6" Type="http://schemas.openxmlformats.org/officeDocument/2006/relationships/hyperlink" Id="rId131"/>
    <Relationship TargetMode="External" Target="https://m.edsoo.ru/8bc53242" Type="http://schemas.openxmlformats.org/officeDocument/2006/relationships/hyperlink" Id="rId132"/>
    <Relationship TargetMode="External" Target="https://m.edsoo.ru/8bc53364" Type="http://schemas.openxmlformats.org/officeDocument/2006/relationships/hyperlink" Id="rId133"/>
    <Relationship TargetMode="External" Target="https://m.edsoo.ru/8bc5347c" Type="http://schemas.openxmlformats.org/officeDocument/2006/relationships/hyperlink" Id="rId134"/>
    <Relationship TargetMode="External" Target="https://m.edsoo.ru/8bc53710" Type="http://schemas.openxmlformats.org/officeDocument/2006/relationships/hyperlink" Id="rId135"/>
    <Relationship TargetMode="External" Target="https://m.edsoo.ru/8bc53850" Type="http://schemas.openxmlformats.org/officeDocument/2006/relationships/hyperlink" Id="rId136"/>
    <Relationship TargetMode="External" Target="https://m.edsoo.ru/8bc53a12" Type="http://schemas.openxmlformats.org/officeDocument/2006/relationships/hyperlink" Id="rId137"/>
    <Relationship TargetMode="External" Target="https://m.edsoo.ru/8bc541a6" Type="http://schemas.openxmlformats.org/officeDocument/2006/relationships/hyperlink" Id="rId138"/>
    <Relationship TargetMode="External" Target="https://m.edsoo.ru/8bc5434a" Type="http://schemas.openxmlformats.org/officeDocument/2006/relationships/hyperlink" Id="rId139"/>
    <Relationship TargetMode="External" Target="https://m.edsoo.ru/8bc53bca" Type="http://schemas.openxmlformats.org/officeDocument/2006/relationships/hyperlink" Id="rId140"/>
    <Relationship TargetMode="External" Target="https://m.edsoo.ru/8bc544a8" Type="http://schemas.openxmlformats.org/officeDocument/2006/relationships/hyperlink" Id="rId141"/>
    <Relationship TargetMode="External" Target="https://m.edsoo.ru/f29f3630" Type="http://schemas.openxmlformats.org/officeDocument/2006/relationships/hyperlink" Id="rId142"/>
    <Relationship TargetMode="External" Target="https://m.edsoo.ru/8bc51c12" Type="http://schemas.openxmlformats.org/officeDocument/2006/relationships/hyperlink" Id="rId143"/>
    <Relationship TargetMode="External" Target="https://m.edsoo.ru/8bc51e24" Type="http://schemas.openxmlformats.org/officeDocument/2006/relationships/hyperlink" Id="rId144"/>
    <Relationship TargetMode="External" Target="https://m.edsoo.ru/8bc51f46" Type="http://schemas.openxmlformats.org/officeDocument/2006/relationships/hyperlink" Id="rId145"/>
    <Relationship TargetMode="External" Target="https://m.edsoo.ru/8bc5218a" Type="http://schemas.openxmlformats.org/officeDocument/2006/relationships/hyperlink" Id="rId146"/>
    <Relationship TargetMode="External" Target="https://m.edsoo.ru/8bc51294" Type="http://schemas.openxmlformats.org/officeDocument/2006/relationships/hyperlink" Id="rId147"/>
    <Relationship TargetMode="External" Target="https://m.edsoo.ru/8bc50bbe" Type="http://schemas.openxmlformats.org/officeDocument/2006/relationships/hyperlink" Id="rId148"/>
    <Relationship TargetMode="External" Target="https://m.edsoo.ru/8bc523ba" Type="http://schemas.openxmlformats.org/officeDocument/2006/relationships/hyperlink" Id="rId149"/>
    <Relationship TargetMode="External" Target="https://m.edsoo.ru/8bc525e0" Type="http://schemas.openxmlformats.org/officeDocument/2006/relationships/hyperlink" Id="rId150"/>
    <Relationship TargetMode="External" Target="https://m.edsoo.ru/f29f3ca2" Type="http://schemas.openxmlformats.org/officeDocument/2006/relationships/hyperlink" Id="rId151"/>
    <Relationship TargetMode="External" Target="https://m.edsoo.ru/f29f3db0" Type="http://schemas.openxmlformats.org/officeDocument/2006/relationships/hyperlink" Id="rId152"/>
    <Relationship TargetMode="External" Target="https://m.edsoo.ru/f29f3a5e" Type="http://schemas.openxmlformats.org/officeDocument/2006/relationships/hyperlink" Id="rId153"/>
    <Relationship TargetMode="External" Target="https://m.edsoo.ru/f29f3b80" Type="http://schemas.openxmlformats.org/officeDocument/2006/relationships/hyperlink" Id="rId154"/>
    <Relationship TargetMode="External" Target="https://m.edsoo.ru/f29f3928" Type="http://schemas.openxmlformats.org/officeDocument/2006/relationships/hyperlink" Id="rId155"/>
    <Relationship TargetMode="External" Target="https://m.edsoo.ru/f29f3ed2" Type="http://schemas.openxmlformats.org/officeDocument/2006/relationships/hyperlink" Id="rId156"/>
    <Relationship TargetMode="External" Target="https://m.edsoo.ru/f29f4422" Type="http://schemas.openxmlformats.org/officeDocument/2006/relationships/hyperlink" Id="rId157"/>
    <Relationship TargetMode="External" Target="https://m.edsoo.ru/f29f4544" Type="http://schemas.openxmlformats.org/officeDocument/2006/relationships/hyperlink" Id="rId158"/>
    <Relationship TargetMode="External" Target="https://m.edsoo.ru/f29f41de" Type="http://schemas.openxmlformats.org/officeDocument/2006/relationships/hyperlink" Id="rId159"/>
    <Relationship TargetMode="External" Target="https://m.edsoo.ru/f29f4d8c" Type="http://schemas.openxmlformats.org/officeDocument/2006/relationships/hyperlink" Id="rId160"/>
    <Relationship TargetMode="External" Target="https://m.edsoo.ru/f29f4774" Type="http://schemas.openxmlformats.org/officeDocument/2006/relationships/hyperlink" Id="rId161"/>
    <Relationship TargetMode="External" Target="https://m.edsoo.ru/f29f488c" Type="http://schemas.openxmlformats.org/officeDocument/2006/relationships/hyperlink" Id="rId162"/>
    <Relationship TargetMode="External" Target="https://m.edsoo.ru/f29f430a" Type="http://schemas.openxmlformats.org/officeDocument/2006/relationships/hyperlink" Id="rId163"/>
    <Relationship TargetMode="External" Target="https://m.edsoo.ru/f29f4666" Type="http://schemas.openxmlformats.org/officeDocument/2006/relationships/hyperlink" Id="rId164"/>
    <Relationship TargetMode="External" Target="https://m.edsoo.ru/f29f5282" Type="http://schemas.openxmlformats.org/officeDocument/2006/relationships/hyperlink" Id="rId165"/>
    <Relationship TargetMode="External" Target="https://m.edsoo.ru/f29f5c50" Type="http://schemas.openxmlformats.org/officeDocument/2006/relationships/hyperlink" Id="rId166"/>
    <Relationship TargetMode="External" Target="https://m.edsoo.ru/f29f5d7c" Type="http://schemas.openxmlformats.org/officeDocument/2006/relationships/hyperlink" Id="rId167"/>
    <Relationship TargetMode="External" Target="https://m.edsoo.ru/f2a09ae8" Type="http://schemas.openxmlformats.org/officeDocument/2006/relationships/hyperlink" Id="rId168"/>
    <Relationship TargetMode="External" Target="https://m.edsoo.ru/f29f539a" Type="http://schemas.openxmlformats.org/officeDocument/2006/relationships/hyperlink" Id="rId169"/>
    <Relationship TargetMode="External" Target="https://m.edsoo.ru/f2a09962" Type="http://schemas.openxmlformats.org/officeDocument/2006/relationships/hyperlink" Id="rId170"/>
    <Relationship TargetMode="External" Target="https://m.edsoo.ru/f29f54c6" Type="http://schemas.openxmlformats.org/officeDocument/2006/relationships/hyperlink" Id="rId171"/>
    <Relationship TargetMode="External" Target="https://m.edsoo.ru/f29f55de" Type="http://schemas.openxmlformats.org/officeDocument/2006/relationships/hyperlink" Id="rId172"/>
    <Relationship TargetMode="External" Target="https://m.edsoo.ru/f29f5afc" Type="http://schemas.openxmlformats.org/officeDocument/2006/relationships/hyperlink" Id="rId173"/>
    <Relationship TargetMode="External" Target="https://m.edsoo.ru/f29f56ec" Type="http://schemas.openxmlformats.org/officeDocument/2006/relationships/hyperlink" Id="rId174"/>
    <Relationship TargetMode="External" Target="https://m.edsoo.ru/f29f5e94" Type="http://schemas.openxmlformats.org/officeDocument/2006/relationships/hyperlink" Id="rId175"/>
    <Relationship TargetMode="External" Target="https://m.edsoo.ru/f29f62e0" Type="http://schemas.openxmlformats.org/officeDocument/2006/relationships/hyperlink" Id="rId176"/>
    <Relationship TargetMode="External" Target="https://m.edsoo.ru/f29f60a6" Type="http://schemas.openxmlformats.org/officeDocument/2006/relationships/hyperlink" Id="rId177"/>
    <Relationship TargetMode="External" Target="https://m.edsoo.ru/f29f61c8" Type="http://schemas.openxmlformats.org/officeDocument/2006/relationships/hyperlink" Id="rId178"/>
    <Relationship TargetMode="External" Target="https://m.edsoo.ru/f29f6952" Type="http://schemas.openxmlformats.org/officeDocument/2006/relationships/hyperlink" Id="rId179"/>
    <Relationship TargetMode="External" Target="https://m.edsoo.ru/f29f6952" Type="http://schemas.openxmlformats.org/officeDocument/2006/relationships/hyperlink" Id="rId180"/>
    <Relationship TargetMode="External" Target="https://m.edsoo.ru/f29f6ace" Type="http://schemas.openxmlformats.org/officeDocument/2006/relationships/hyperlink" Id="rId181"/>
    <Relationship TargetMode="External" Target="https://m.edsoo.ru/f29f6d1c" Type="http://schemas.openxmlformats.org/officeDocument/2006/relationships/hyperlink" Id="rId182"/>
    <Relationship TargetMode="External" Target="https://m.edsoo.ru/f29f70aa" Type="http://schemas.openxmlformats.org/officeDocument/2006/relationships/hyperlink" Id="rId183"/>
    <Relationship TargetMode="External" Target="https://m.edsoo.ru/f29f6c04" Type="http://schemas.openxmlformats.org/officeDocument/2006/relationships/hyperlink" Id="rId184"/>
    <Relationship TargetMode="External" Target="https://m.edsoo.ru/f29f783e" Type="http://schemas.openxmlformats.org/officeDocument/2006/relationships/hyperlink" Id="rId185"/>
    <Relationship TargetMode="External" Target="https://m.edsoo.ru/f29f76cc" Type="http://schemas.openxmlformats.org/officeDocument/2006/relationships/hyperlink" Id="rId186"/>
    <Relationship TargetMode="External" Target="https://m.edsoo.ru/f29f6e34" Type="http://schemas.openxmlformats.org/officeDocument/2006/relationships/hyperlink" Id="rId187"/>
    <Relationship TargetMode="External" Target="https://m.edsoo.ru/f29f6f38" Type="http://schemas.openxmlformats.org/officeDocument/2006/relationships/hyperlink" Id="rId188"/>
    <Relationship TargetMode="External" Target="https://m.edsoo.ru/f2a09c64" Type="http://schemas.openxmlformats.org/officeDocument/2006/relationships/hyperlink" Id="rId189"/>
    <Relationship TargetMode="External" Target="https://m.edsoo.ru/f29f7956" Type="http://schemas.openxmlformats.org/officeDocument/2006/relationships/hyperlink" Id="rId190"/>
    <Relationship TargetMode="External" Target="https://m.edsoo.ru/f29f8eb4" Type="http://schemas.openxmlformats.org/officeDocument/2006/relationships/hyperlink" Id="rId191"/>
    <Relationship TargetMode="External" Target="https://m.edsoo.ru/f29f8ff4" Type="http://schemas.openxmlformats.org/officeDocument/2006/relationships/hyperlink" Id="rId192"/>
    <Relationship TargetMode="External" Target="https://m.edsoo.ru/f29f91d4" Type="http://schemas.openxmlformats.org/officeDocument/2006/relationships/hyperlink" Id="rId193"/>
    <Relationship TargetMode="External" Target="https://m.edsoo.ru/f29f9300" Type="http://schemas.openxmlformats.org/officeDocument/2006/relationships/hyperlink" Id="rId194"/>
    <Relationship TargetMode="External" Target="https://m.edsoo.ru/f2a0bdc0" Type="http://schemas.openxmlformats.org/officeDocument/2006/relationships/hyperlink" Id="rId195"/>
    <Relationship TargetMode="External" Target="https://m.edsoo.ru/f29f7cbc" Type="http://schemas.openxmlformats.org/officeDocument/2006/relationships/hyperlink" Id="rId196"/>
    <Relationship TargetMode="External" Target="https://m.edsoo.ru/f29f87f2" Type="http://schemas.openxmlformats.org/officeDocument/2006/relationships/hyperlink" Id="rId197"/>
    <Relationship TargetMode="External" Target="https://m.edsoo.ru/f29f7e42" Type="http://schemas.openxmlformats.org/officeDocument/2006/relationships/hyperlink" Id="rId198"/>
    <Relationship TargetMode="External" Target="https://m.edsoo.ru/f29f890a" Type="http://schemas.openxmlformats.org/officeDocument/2006/relationships/hyperlink" Id="rId199"/>
    <Relationship TargetMode="External" Target="https://m.edsoo.ru/f29f8478" Type="http://schemas.openxmlformats.org/officeDocument/2006/relationships/hyperlink" Id="rId200"/>
    <Relationship TargetMode="External" Target="https://m.edsoo.ru/f29f8a18" Type="http://schemas.openxmlformats.org/officeDocument/2006/relationships/hyperlink" Id="rId201"/>
    <Relationship TargetMode="External" Target="https://m.edsoo.ru/f29f85c2" Type="http://schemas.openxmlformats.org/officeDocument/2006/relationships/hyperlink" Id="rId202"/>
    <Relationship TargetMode="External" Target="https://m.edsoo.ru/f29f8b1c" Type="http://schemas.openxmlformats.org/officeDocument/2006/relationships/hyperlink" Id="rId203"/>
    <Relationship TargetMode="External" Target="https://m.edsoo.ru/f29f86d0" Type="http://schemas.openxmlformats.org/officeDocument/2006/relationships/hyperlink" Id="rId204"/>
    <Relationship TargetMode="External" Target="https://m.edsoo.ru/f29f7ba4" Type="http://schemas.openxmlformats.org/officeDocument/2006/relationships/hyperlink" Id="rId205"/>
    <Relationship TargetMode="External" Target="https://m.edsoo.ru/f29f7a78" Type="http://schemas.openxmlformats.org/officeDocument/2006/relationships/hyperlink" Id="rId206"/>
    <Relationship TargetMode="External" Target="https://m.edsoo.ru/f29f8284" Type="http://schemas.openxmlformats.org/officeDocument/2006/relationships/hyperlink" Id="rId207"/>
    <Relationship TargetMode="External" Target="https://m.edsoo.ru/f2a0a4b6" Type="http://schemas.openxmlformats.org/officeDocument/2006/relationships/hyperlink" Id="rId208"/>
    <Relationship TargetMode="External" Target="https://m.edsoo.ru/f2a09dd6" Type="http://schemas.openxmlformats.org/officeDocument/2006/relationships/hyperlink" Id="rId209"/>
    <Relationship TargetMode="External" Target="https://m.edsoo.ru/f2a0a7f4" Type="http://schemas.openxmlformats.org/officeDocument/2006/relationships/hyperlink" Id="rId210"/>
    <Relationship TargetMode="External" Target="https://m.edsoo.ru/f29f9558" Type="http://schemas.openxmlformats.org/officeDocument/2006/relationships/hyperlink" Id="rId211"/>
    <Relationship TargetMode="External" Target="https://m.edsoo.ru/f29f9418" Type="http://schemas.openxmlformats.org/officeDocument/2006/relationships/hyperlink" Id="rId212"/>
    <Relationship TargetMode="External" Target="https://m.edsoo.ru/f29f9710" Type="http://schemas.openxmlformats.org/officeDocument/2006/relationships/hyperlink" Id="rId213"/>
    <Relationship TargetMode="External" Target="https://m.edsoo.ru/f29f983c" Type="http://schemas.openxmlformats.org/officeDocument/2006/relationships/hyperlink" Id="rId214"/>
    <Relationship TargetMode="External" Target="https://m.edsoo.ru/f2a0c00e" Type="http://schemas.openxmlformats.org/officeDocument/2006/relationships/hyperlink" Id="rId215"/>
    <Relationship TargetMode="External" Target="https://m.edsoo.ru/f2a0c34c" Type="http://schemas.openxmlformats.org/officeDocument/2006/relationships/hyperlink" Id="rId216"/>
    <Relationship TargetMode="External" Target="https://m.edsoo.ru/f29faec6" Type="http://schemas.openxmlformats.org/officeDocument/2006/relationships/hyperlink" Id="rId217"/>
    <Relationship TargetMode="External" Target="https://m.edsoo.ru/f29f9c42" Type="http://schemas.openxmlformats.org/officeDocument/2006/relationships/hyperlink" Id="rId218"/>
    <Relationship TargetMode="External" Target="https://m.edsoo.ru/f29f9ee0" Type="http://schemas.openxmlformats.org/officeDocument/2006/relationships/hyperlink" Id="rId219"/>
    <Relationship TargetMode="External" Target="https://m.edsoo.ru/f29f9b34" Type="http://schemas.openxmlformats.org/officeDocument/2006/relationships/hyperlink" Id="rId220"/>
    <Relationship TargetMode="External" Target="https://m.edsoo.ru/f29fa002" Type="http://schemas.openxmlformats.org/officeDocument/2006/relationships/hyperlink" Id="rId221"/>
    <Relationship TargetMode="External" Target="https://m.edsoo.ru/f29fa11a" Type="http://schemas.openxmlformats.org/officeDocument/2006/relationships/hyperlink" Id="rId222"/>
    <Relationship TargetMode="External" Target="https://m.edsoo.ru/f29fa21e" Type="http://schemas.openxmlformats.org/officeDocument/2006/relationships/hyperlink" Id="rId223"/>
    <Relationship TargetMode="External" Target="https://m.edsoo.ru/f29f9d82" Type="http://schemas.openxmlformats.org/officeDocument/2006/relationships/hyperlink" Id="rId224"/>
    <Relationship TargetMode="External" Target="https://m.edsoo.ru/f29fa66a" Type="http://schemas.openxmlformats.org/officeDocument/2006/relationships/hyperlink" Id="rId225"/>
    <Relationship TargetMode="External" Target="https://m.edsoo.ru/f29fac6e" Type="http://schemas.openxmlformats.org/officeDocument/2006/relationships/hyperlink" Id="rId226"/>
    <Relationship TargetMode="External" Target="https://m.edsoo.ru/f29fab56" Type="http://schemas.openxmlformats.org/officeDocument/2006/relationships/hyperlink" Id="rId227"/>
    <Relationship TargetMode="External" Target="https://m.edsoo.ru/f29faa20" Type="http://schemas.openxmlformats.org/officeDocument/2006/relationships/hyperlink" Id="rId228"/>
    <Relationship TargetMode="External" Target="https://m.edsoo.ru/f29fa7a0" Type="http://schemas.openxmlformats.org/officeDocument/2006/relationships/hyperlink" Id="rId229"/>
    <Relationship TargetMode="External" Target="https://m.edsoo.ru/f29fa8ae" Type="http://schemas.openxmlformats.org/officeDocument/2006/relationships/hyperlink" Id="rId230"/>
    <Relationship TargetMode="External" Target="https://m.edsoo.ru/f2a0ba28" Type="http://schemas.openxmlformats.org/officeDocument/2006/relationships/hyperlink" Id="rId231"/>
    <Relationship TargetMode="External" Target="https://m.edsoo.ru/f29fad7c" Type="http://schemas.openxmlformats.org/officeDocument/2006/relationships/hyperlink" Id="rId232"/>
    <Relationship TargetMode="External" Target="https://m.edsoo.ru/f29fd216" Type="http://schemas.openxmlformats.org/officeDocument/2006/relationships/hyperlink" Id="rId233"/>
    <Relationship TargetMode="External" Target="https://m.edsoo.ru/f29fd31a" Type="http://schemas.openxmlformats.org/officeDocument/2006/relationships/hyperlink" Id="rId234"/>
    <Relationship TargetMode="External" Target="https://m.edsoo.ru/f29fd43c" Type="http://schemas.openxmlformats.org/officeDocument/2006/relationships/hyperlink" Id="rId235"/>
    <Relationship TargetMode="External" Target="https://m.edsoo.ru/f29fd554" Type="http://schemas.openxmlformats.org/officeDocument/2006/relationships/hyperlink" Id="rId236"/>
    <Relationship TargetMode="External" Target="https://m.edsoo.ru/f29fd662" Type="http://schemas.openxmlformats.org/officeDocument/2006/relationships/hyperlink" Id="rId237"/>
    <Relationship TargetMode="External" Target="https://m.edsoo.ru/f29fdb80" Type="http://schemas.openxmlformats.org/officeDocument/2006/relationships/hyperlink" Id="rId238"/>
    <Relationship TargetMode="External" Target="https://m.edsoo.ru/f29fdcc0" Type="http://schemas.openxmlformats.org/officeDocument/2006/relationships/hyperlink" Id="rId239"/>
    <Relationship TargetMode="External" Target="https://m.edsoo.ru/f29fded2" Type="http://schemas.openxmlformats.org/officeDocument/2006/relationships/hyperlink" Id="rId240"/>
    <Relationship TargetMode="External" Target="https://m.edsoo.ru/f29fdff4" Type="http://schemas.openxmlformats.org/officeDocument/2006/relationships/hyperlink" Id="rId241"/>
    <Relationship TargetMode="External" Target="https://m.edsoo.ru/f29fe12a" Type="http://schemas.openxmlformats.org/officeDocument/2006/relationships/hyperlink" Id="rId242"/>
    <Relationship TargetMode="External" Target="https://m.edsoo.ru/f2a0b6a4" Type="http://schemas.openxmlformats.org/officeDocument/2006/relationships/hyperlink" Id="rId243"/>
    <Relationship TargetMode="External" Target="https://m.edsoo.ru/f29fe256" Type="http://schemas.openxmlformats.org/officeDocument/2006/relationships/hyperlink" Id="rId244"/>
    <Relationship TargetMode="External" Target="https://m.edsoo.ru/f2a0c8ec" Type="http://schemas.openxmlformats.org/officeDocument/2006/relationships/hyperlink" Id="rId245"/>
    <Relationship TargetMode="External" Target="https://m.edsoo.ru/f29fe6ac" Type="http://schemas.openxmlformats.org/officeDocument/2006/relationships/hyperlink" Id="rId246"/>
    <Relationship TargetMode="External" Target="https://m.edsoo.ru/f29fb420" Type="http://schemas.openxmlformats.org/officeDocument/2006/relationships/hyperlink" Id="rId247"/>
    <Relationship TargetMode="External" Target="https://m.edsoo.ru/f29fb556" Type="http://schemas.openxmlformats.org/officeDocument/2006/relationships/hyperlink" Id="rId248"/>
    <Relationship TargetMode="External" Target="https://m.edsoo.ru/f29fb7e0" Type="http://schemas.openxmlformats.org/officeDocument/2006/relationships/hyperlink" Id="rId249"/>
    <Relationship TargetMode="External" Target="https://m.edsoo.ru/f29fb682" Type="http://schemas.openxmlformats.org/officeDocument/2006/relationships/hyperlink" Id="rId250"/>
    <Relationship TargetMode="External" Target="https://m.edsoo.ru/f29fb8f8" Type="http://schemas.openxmlformats.org/officeDocument/2006/relationships/hyperlink" Id="rId251"/>
    <Relationship TargetMode="External" Target="https://m.edsoo.ru/f2a0a5e2" Type="http://schemas.openxmlformats.org/officeDocument/2006/relationships/hyperlink" Id="rId252"/>
    <Relationship TargetMode="External" Target="https://m.edsoo.ru/f2a0a36c" Type="http://schemas.openxmlformats.org/officeDocument/2006/relationships/hyperlink" Id="rId253"/>
    <Relationship TargetMode="External" Target="https://m.edsoo.ru/f29fba1a" Type="http://schemas.openxmlformats.org/officeDocument/2006/relationships/hyperlink" Id="rId254"/>
    <Relationship TargetMode="External" Target="https://m.edsoo.ru/f29fbb28" Type="http://schemas.openxmlformats.org/officeDocument/2006/relationships/hyperlink" Id="rId255"/>
    <Relationship TargetMode="External" Target="https://m.edsoo.ru/f29fbf6a" Type="http://schemas.openxmlformats.org/officeDocument/2006/relationships/hyperlink" Id="rId256"/>
    <Relationship TargetMode="External" Target="https://m.edsoo.ru/f29fc0aa" Type="http://schemas.openxmlformats.org/officeDocument/2006/relationships/hyperlink" Id="rId257"/>
    <Relationship TargetMode="External" Target="https://m.edsoo.ru/f29fc7bc" Type="http://schemas.openxmlformats.org/officeDocument/2006/relationships/hyperlink" Id="rId258"/>
    <Relationship TargetMode="External" Target="https://m.edsoo.ru/f29fc30c" Type="http://schemas.openxmlformats.org/officeDocument/2006/relationships/hyperlink" Id="rId259"/>
    <Relationship TargetMode="External" Target="https://m.edsoo.ru/f29fc4c4" Type="http://schemas.openxmlformats.org/officeDocument/2006/relationships/hyperlink" Id="rId260"/>
    <Relationship TargetMode="External" Target="https://m.edsoo.ru/f29fce92" Type="http://schemas.openxmlformats.org/officeDocument/2006/relationships/hyperlink" Id="rId261"/>
    <Relationship TargetMode="External" Target="https://m.edsoo.ru/f29fcd02" Type="http://schemas.openxmlformats.org/officeDocument/2006/relationships/hyperlink" Id="rId262"/>
    <Relationship TargetMode="External" Target="https://m.edsoo.ru/f29fc1b8" Type="http://schemas.openxmlformats.org/officeDocument/2006/relationships/hyperlink" Id="rId263"/>
    <Relationship TargetMode="External" Target="https://m.edsoo.ru/f29fd0f4" Type="http://schemas.openxmlformats.org/officeDocument/2006/relationships/hyperlink" Id="rId264"/>
    <Relationship TargetMode="External" Target="https://m.edsoo.ru/f2a0c9fa" Type="http://schemas.openxmlformats.org/officeDocument/2006/relationships/hyperlink" Id="rId265"/>
    <Relationship TargetMode="External" Target="https://m.edsoo.ru/f29fc5f0" Type="http://schemas.openxmlformats.org/officeDocument/2006/relationships/hyperlink" Id="rId266"/>
    <Relationship TargetMode="External" Target="https://m.edsoo.ru/f29fe7c4" Type="http://schemas.openxmlformats.org/officeDocument/2006/relationships/hyperlink" Id="rId267"/>
    <Relationship TargetMode="External" Target="https://m.edsoo.ru/f29fe8dc" Type="http://schemas.openxmlformats.org/officeDocument/2006/relationships/hyperlink" Id="rId268"/>
    <Relationship TargetMode="External" Target="https://m.edsoo.ru/f29fe9ea" Type="http://schemas.openxmlformats.org/officeDocument/2006/relationships/hyperlink" Id="rId269"/>
    <Relationship TargetMode="External" Target="https://m.edsoo.ru/f29feb52" Type="http://schemas.openxmlformats.org/officeDocument/2006/relationships/hyperlink" Id="rId270"/>
    <Relationship TargetMode="External" Target="https://m.edsoo.ru/f29fecba" Type="http://schemas.openxmlformats.org/officeDocument/2006/relationships/hyperlink" Id="rId271"/>
    <Relationship TargetMode="External" Target="https://m.edsoo.ru/f2a0a6f0" Type="http://schemas.openxmlformats.org/officeDocument/2006/relationships/hyperlink" Id="rId272"/>
    <Relationship TargetMode="External" Target="https://m.edsoo.ru/f2a0afd8" Type="http://schemas.openxmlformats.org/officeDocument/2006/relationships/hyperlink" Id="rId273"/>
    <Relationship TargetMode="External" Target="https://m.edsoo.ru/f2a0b7ee" Type="http://schemas.openxmlformats.org/officeDocument/2006/relationships/hyperlink" Id="rId274"/>
    <Relationship TargetMode="External" Target="https://m.edsoo.ru/f29fede6" Type="http://schemas.openxmlformats.org/officeDocument/2006/relationships/hyperlink" Id="rId275"/>
    <Relationship TargetMode="External" Target="https://m.edsoo.ru/f29fef08" Type="http://schemas.openxmlformats.org/officeDocument/2006/relationships/hyperlink" Id="rId276"/>
    <Relationship TargetMode="External" Target="https://m.edsoo.ru/f29ff214" Type="http://schemas.openxmlformats.org/officeDocument/2006/relationships/hyperlink" Id="rId277"/>
    <Relationship TargetMode="External" Target="https://m.edsoo.ru/f29ff336" Type="http://schemas.openxmlformats.org/officeDocument/2006/relationships/hyperlink" Id="rId278"/>
    <Relationship TargetMode="External" Target="https://m.edsoo.ru/f29ff44e" Type="http://schemas.openxmlformats.org/officeDocument/2006/relationships/hyperlink" Id="rId279"/>
    <Relationship TargetMode="External" Target="https://m.edsoo.ru/f2a08300" Type="http://schemas.openxmlformats.org/officeDocument/2006/relationships/hyperlink" Id="rId280"/>
    <Relationship TargetMode="External" Target="https://m.edsoo.ru/f29fe36e" Type="http://schemas.openxmlformats.org/officeDocument/2006/relationships/hyperlink" Id="rId281"/>
    <Relationship TargetMode="External" Target="https://m.edsoo.ru/f2a0bee2" Type="http://schemas.openxmlformats.org/officeDocument/2006/relationships/hyperlink" Id="rId282"/>
    <Relationship TargetMode="External" Target="https://m.edsoo.ru/f2a0b906" Type="http://schemas.openxmlformats.org/officeDocument/2006/relationships/hyperlink" Id="rId283"/>
    <Relationship TargetMode="External" Target="https://m.edsoo.ru/f2a087e2" Type="http://schemas.openxmlformats.org/officeDocument/2006/relationships/hyperlink" Id="rId284"/>
    <Relationship TargetMode="External" Target="https://m.edsoo.ru/f2a08b2a" Type="http://schemas.openxmlformats.org/officeDocument/2006/relationships/hyperlink" Id="rId285"/>
    <Relationship TargetMode="External" Target="https://m.edsoo.ru/f2a097d2" Type="http://schemas.openxmlformats.org/officeDocument/2006/relationships/hyperlink" Id="rId286"/>
    <Relationship TargetMode="External" Target="https://m.edsoo.ru/f2a08986" Type="http://schemas.openxmlformats.org/officeDocument/2006/relationships/hyperlink" Id="rId287"/>
    <Relationship TargetMode="External" Target="https://m.edsoo.ru/f2a08cb0" Type="http://schemas.openxmlformats.org/officeDocument/2006/relationships/hyperlink" Id="rId288"/>
    <Relationship TargetMode="External" Target="https://m.edsoo.ru/f2a09502" Type="http://schemas.openxmlformats.org/officeDocument/2006/relationships/hyperlink" Id="rId289"/>
    <Relationship TargetMode="External" Target="https://m.edsoo.ru/f2a09372" Type="http://schemas.openxmlformats.org/officeDocument/2006/relationships/hyperlink" Id="rId290"/>
    <Relationship TargetMode="External" Target="https://m.edsoo.ru/f2a09674" Type="http://schemas.openxmlformats.org/officeDocument/2006/relationships/hyperlink" Id="rId291"/>
    <Relationship TargetMode="External" Target="https://m.edsoo.ru/f2a0c7c0" Type="http://schemas.openxmlformats.org/officeDocument/2006/relationships/hyperlink" Id="rId292"/>
    <Relationship TargetMode="External" Target="https://m.edsoo.ru/f2a0b1c2" Type="http://schemas.openxmlformats.org/officeDocument/2006/relationships/hyperlink" Id="rId293"/>
    <Relationship TargetMode="External" Target="https://m.edsoo.ru/f2a0b4c4" Type="http://schemas.openxmlformats.org/officeDocument/2006/relationships/hyperlink" Id="rId294"/>
    <Relationship TargetMode="External" Target="https://m.edsoo.ru/f2a0b348" Type="http://schemas.openxmlformats.org/officeDocument/2006/relationships/hyperlink" Id="rId295"/>
    <Relationship TargetMode="External" Target="https://m.edsoo.ru/f2a0aa06" Type="http://schemas.openxmlformats.org/officeDocument/2006/relationships/hyperlink" Id="rId296"/>
    <Relationship TargetMode="External" Target="https://m.edsoo.ru/f2a0c234" Type="http://schemas.openxmlformats.org/officeDocument/2006/relationships/hyperlink" Id="rId297"/>
    <Relationship TargetMode="External" Target="https://m.edsoo.ru/f2a0c11c" Type="http://schemas.openxmlformats.org/officeDocument/2006/relationships/hyperlink" Id="rId298"/>
    <Relationship TargetMode="External" Target="https://m.edsoo.ru/f2a0a902" Type="http://schemas.openxmlformats.org/officeDocument/2006/relationships/hyperlink" Id="rId299"/>
    <Relationship TargetMode="External" Target="https://m.edsoo.ru/f2a0c45a" Type="http://schemas.openxmlformats.org/officeDocument/2006/relationships/hyperlink" Id="rId30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